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ECA8DE9" w:rsidR="00BF7F06" w:rsidRDefault="008156E6" w:rsidP="009E4AB7">
      <w:pPr>
        <w:rPr>
          <w:rFonts w:ascii="Calibri" w:hAnsi="Calibri" w:cs="Calibri"/>
          <w:b/>
          <w:bCs/>
        </w:rPr>
      </w:pPr>
      <w:r>
        <w:rPr>
          <w:rFonts w:ascii="Calibri" w:hAnsi="Calibri" w:cs="Calibri"/>
          <w:b/>
          <w:bCs/>
        </w:rPr>
        <w:t>Boot Camp</w:t>
      </w:r>
    </w:p>
    <w:p w14:paraId="51EA1E36" w14:textId="7D0D3799" w:rsidR="008156E6" w:rsidRPr="00A11D21" w:rsidRDefault="008C772E" w:rsidP="009E4AB7">
      <w:pPr>
        <w:rPr>
          <w:rFonts w:ascii="Calibri" w:hAnsi="Calibri" w:cs="Calibri"/>
          <w:b/>
          <w:bCs/>
        </w:rPr>
      </w:pPr>
      <w:r>
        <w:rPr>
          <w:rFonts w:ascii="Calibri" w:hAnsi="Calibri" w:cs="Calibri"/>
          <w:b/>
          <w:bCs/>
        </w:rPr>
        <w:t>Determination</w:t>
      </w:r>
      <w:r w:rsidR="008156E6">
        <w:rPr>
          <w:rFonts w:ascii="Calibri" w:hAnsi="Calibri" w:cs="Calibri"/>
          <w:b/>
          <w:bCs/>
        </w:rPr>
        <w:t xml:space="preserve"> (Part </w:t>
      </w:r>
      <w:r>
        <w:rPr>
          <w:rFonts w:ascii="Calibri" w:hAnsi="Calibri" w:cs="Calibri"/>
          <w:b/>
          <w:bCs/>
        </w:rPr>
        <w:t>3</w:t>
      </w:r>
      <w:r w:rsidR="008156E6">
        <w:rPr>
          <w:rFonts w:ascii="Calibri" w:hAnsi="Calibri" w:cs="Calibri"/>
          <w:b/>
          <w:bCs/>
        </w:rPr>
        <w:t xml:space="preserve"> of 4)</w:t>
      </w:r>
    </w:p>
    <w:p w14:paraId="156A3DE0" w14:textId="4D39D87A" w:rsidR="007A6325" w:rsidRPr="00A11D21" w:rsidRDefault="008C772E" w:rsidP="009E4AB7">
      <w:pPr>
        <w:rPr>
          <w:rFonts w:ascii="Calibri" w:hAnsi="Calibri" w:cs="Calibri"/>
          <w:b/>
          <w:bCs/>
        </w:rPr>
      </w:pPr>
      <w:r>
        <w:rPr>
          <w:rFonts w:ascii="Calibri" w:hAnsi="Calibri" w:cs="Calibri"/>
          <w:b/>
          <w:bCs/>
        </w:rPr>
        <w:t>1 Corinthians 9:24-27</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2ED107B3" w14:textId="7765C7CC" w:rsidR="008C772E" w:rsidRPr="008C772E" w:rsidRDefault="008C772E" w:rsidP="008C772E">
      <w:pPr>
        <w:spacing w:line="276" w:lineRule="auto"/>
        <w:rPr>
          <w:rFonts w:ascii="Calibri" w:hAnsi="Calibri"/>
        </w:rPr>
      </w:pPr>
      <w:r w:rsidRPr="008C772E">
        <w:rPr>
          <w:rFonts w:ascii="Calibri" w:hAnsi="Calibri"/>
        </w:rPr>
        <w:t xml:space="preserve">Many of you know that I spent a lot of time as a high school student, a middle school student, and even some </w:t>
      </w:r>
      <w:r w:rsidR="003957C7">
        <w:rPr>
          <w:rFonts w:ascii="Calibri" w:hAnsi="Calibri"/>
        </w:rPr>
        <w:t xml:space="preserve">time </w:t>
      </w:r>
      <w:r w:rsidRPr="008C772E">
        <w:rPr>
          <w:rFonts w:ascii="Calibri" w:hAnsi="Calibri"/>
        </w:rPr>
        <w:t xml:space="preserve">in college as a runner. I spent a lot of time on the track. </w:t>
      </w:r>
    </w:p>
    <w:p w14:paraId="24213C97" w14:textId="77777777" w:rsidR="008C772E" w:rsidRPr="008C772E" w:rsidRDefault="008C772E" w:rsidP="008C772E">
      <w:pPr>
        <w:spacing w:line="276" w:lineRule="auto"/>
        <w:rPr>
          <w:rFonts w:ascii="Calibri" w:hAnsi="Calibri"/>
        </w:rPr>
      </w:pPr>
    </w:p>
    <w:p w14:paraId="2A1E292D" w14:textId="0F3EFE59" w:rsidR="008C772E" w:rsidRPr="008C772E" w:rsidRDefault="008C772E" w:rsidP="008C772E">
      <w:pPr>
        <w:spacing w:line="276" w:lineRule="auto"/>
        <w:rPr>
          <w:rFonts w:ascii="Calibri" w:hAnsi="Calibri"/>
        </w:rPr>
      </w:pPr>
      <w:r w:rsidRPr="008C772E">
        <w:rPr>
          <w:rFonts w:ascii="Calibri" w:hAnsi="Calibri"/>
        </w:rPr>
        <w:t>Perhaps one of the fondest memories I ever had was my freshman year in high school, I actually had a chance to make the varsity track team. We were really fortunate to have a great team that year. I was running against a guy named Senior Steve. That</w:t>
      </w:r>
      <w:r w:rsidR="003957C7">
        <w:rPr>
          <w:rFonts w:ascii="Calibri" w:hAnsi="Calibri"/>
        </w:rPr>
        <w:t>’</w:t>
      </w:r>
      <w:r w:rsidRPr="008C772E">
        <w:rPr>
          <w:rFonts w:ascii="Calibri" w:hAnsi="Calibri"/>
        </w:rPr>
        <w:t xml:space="preserve">s my nickname for him. Senior Steve was a senior and he was the top distance runner at our school. Every day in practice, he beat me. Every meet, he beat me. I never really thought I would beat Senior Steve. He was a lot taller than me. He was a lot stronger than me. He was a lot more experienced than me. I was happy just to be on the team, never thinking that I would have a chance to beat Senior Steve. </w:t>
      </w:r>
    </w:p>
    <w:p w14:paraId="621E5F4A" w14:textId="77777777" w:rsidR="008C772E" w:rsidRPr="008C772E" w:rsidRDefault="008C772E" w:rsidP="008C772E">
      <w:pPr>
        <w:spacing w:line="276" w:lineRule="auto"/>
        <w:rPr>
          <w:rFonts w:ascii="Calibri" w:hAnsi="Calibri"/>
        </w:rPr>
      </w:pPr>
    </w:p>
    <w:p w14:paraId="423A7FB6" w14:textId="77777777" w:rsidR="008C772E" w:rsidRPr="008C772E" w:rsidRDefault="008C772E" w:rsidP="008C772E">
      <w:pPr>
        <w:spacing w:line="276" w:lineRule="auto"/>
        <w:rPr>
          <w:rFonts w:ascii="Calibri" w:hAnsi="Calibri"/>
        </w:rPr>
      </w:pPr>
      <w:r w:rsidRPr="008C772E">
        <w:rPr>
          <w:rFonts w:ascii="Calibri" w:hAnsi="Calibri"/>
        </w:rPr>
        <w:t xml:space="preserve">But at the conference championship, about 15 meters before the end of the race, he started slowing down. I have no idea what was going on in Senior Steve's mind, but he began to jog it in, not knowing that I was closing behind him. All of a sudden, I realized I had the opportunity of a lifetime to take Senior Steve down. I out-leaned him at the tape and defeated the senior. Wow. I will never forget that. The coach gave me the Newcomer of the Year award at the end of the season and Most Improved Runner, which I was very proud of. I think that leaning Senior Steve out at the finish line probably had something to do with that. But there was only one difference between Senior Steve and me that race, and that was determination. </w:t>
      </w:r>
    </w:p>
    <w:p w14:paraId="59423D2F" w14:textId="77777777" w:rsidR="008C772E" w:rsidRPr="008C772E" w:rsidRDefault="008C772E" w:rsidP="008C772E">
      <w:pPr>
        <w:spacing w:line="276" w:lineRule="auto"/>
        <w:rPr>
          <w:rFonts w:ascii="Calibri" w:hAnsi="Calibri"/>
        </w:rPr>
      </w:pPr>
    </w:p>
    <w:p w14:paraId="5D322CA2" w14:textId="77777777" w:rsidR="008C772E" w:rsidRPr="008C772E" w:rsidRDefault="008C772E" w:rsidP="008C772E">
      <w:pPr>
        <w:spacing w:line="276" w:lineRule="auto"/>
        <w:rPr>
          <w:rFonts w:ascii="Calibri" w:hAnsi="Calibri"/>
        </w:rPr>
      </w:pPr>
      <w:r w:rsidRPr="008C772E">
        <w:rPr>
          <w:rFonts w:ascii="Calibri" w:hAnsi="Calibri"/>
        </w:rPr>
        <w:t xml:space="preserve">Today I want to talk to you about something that is so powerful and something that I think has the potential to revolutionize your spiritual life. It's determination. </w:t>
      </w:r>
    </w:p>
    <w:p w14:paraId="68E726A7" w14:textId="77777777" w:rsidR="008C772E" w:rsidRPr="008C772E" w:rsidRDefault="008C772E" w:rsidP="008C772E">
      <w:pPr>
        <w:spacing w:line="276" w:lineRule="auto"/>
        <w:rPr>
          <w:rFonts w:ascii="Calibri" w:hAnsi="Calibri"/>
        </w:rPr>
      </w:pPr>
    </w:p>
    <w:p w14:paraId="06C2D2C7" w14:textId="4F3CEF7D" w:rsidR="008C772E" w:rsidRPr="008C772E" w:rsidRDefault="008C772E" w:rsidP="008C772E">
      <w:pPr>
        <w:spacing w:line="276" w:lineRule="auto"/>
        <w:rPr>
          <w:rFonts w:ascii="Calibri" w:hAnsi="Calibri"/>
        </w:rPr>
      </w:pPr>
      <w:r w:rsidRPr="008C772E">
        <w:rPr>
          <w:rFonts w:ascii="Calibri" w:hAnsi="Calibri"/>
        </w:rPr>
        <w:t>We've been in this series, called “Boot Camp” over the last few weeks. We've been talking about things like courage and passion. Today</w:t>
      </w:r>
      <w:r w:rsidR="003957C7">
        <w:rPr>
          <w:rFonts w:ascii="Calibri" w:hAnsi="Calibri"/>
        </w:rPr>
        <w:t>,</w:t>
      </w:r>
      <w:r w:rsidRPr="008C772E">
        <w:rPr>
          <w:rFonts w:ascii="Calibri" w:hAnsi="Calibri"/>
        </w:rPr>
        <w:t xml:space="preserve"> we want to look at the subject matter of determination. God wants you to be a determined runner. All throughout the pages of the New Testament, the Scriptures compare a Christian to that of a runner. We are running the race of faith. </w:t>
      </w:r>
    </w:p>
    <w:p w14:paraId="7B1CC44D" w14:textId="77777777" w:rsidR="008C772E" w:rsidRPr="008C772E" w:rsidRDefault="008C772E" w:rsidP="008C772E">
      <w:pPr>
        <w:spacing w:line="276" w:lineRule="auto"/>
        <w:rPr>
          <w:rFonts w:ascii="Calibri" w:hAnsi="Calibri"/>
        </w:rPr>
      </w:pPr>
    </w:p>
    <w:p w14:paraId="19A3BE07" w14:textId="77777777" w:rsidR="008C772E" w:rsidRPr="008C772E" w:rsidRDefault="008C772E" w:rsidP="008C772E">
      <w:pPr>
        <w:spacing w:line="276" w:lineRule="auto"/>
        <w:rPr>
          <w:rFonts w:ascii="Calibri" w:hAnsi="Calibri"/>
        </w:rPr>
      </w:pPr>
      <w:r w:rsidRPr="008C772E">
        <w:rPr>
          <w:rFonts w:ascii="Calibri" w:hAnsi="Calibri"/>
        </w:rPr>
        <w:t xml:space="preserve">I've been around enough runners in my life to know that runners are crazy. I thought that I loved to run. I signed the National Letter of Intent. I went to a </w:t>
      </w:r>
      <w:proofErr w:type="gramStart"/>
      <w:r w:rsidRPr="008C772E">
        <w:rPr>
          <w:rFonts w:ascii="Calibri" w:hAnsi="Calibri"/>
        </w:rPr>
        <w:t>Division</w:t>
      </w:r>
      <w:proofErr w:type="gramEnd"/>
      <w:r w:rsidRPr="008C772E">
        <w:rPr>
          <w:rFonts w:ascii="Calibri" w:hAnsi="Calibri"/>
        </w:rPr>
        <w:t xml:space="preserve"> II college my freshman year. My goal was to be a college runner. I had no idea the difference between high school and college. Basically, they run your brains out when you get to the university. We were running at </w:t>
      </w:r>
      <w:r w:rsidRPr="008C772E">
        <w:rPr>
          <w:rFonts w:ascii="Calibri" w:hAnsi="Calibri"/>
        </w:rPr>
        <w:lastRenderedPageBreak/>
        <w:t xml:space="preserve">6 o'clock in the morning during cross country season, maybe 8-10 miles before class. Then we would come back at 7 p.m. and do the same thing over again all week long. Oh my goodness. </w:t>
      </w:r>
    </w:p>
    <w:p w14:paraId="39BDD65B" w14:textId="77777777" w:rsidR="008C772E" w:rsidRPr="008C772E" w:rsidRDefault="008C772E" w:rsidP="008C772E">
      <w:pPr>
        <w:spacing w:line="276" w:lineRule="auto"/>
        <w:rPr>
          <w:rFonts w:ascii="Calibri" w:hAnsi="Calibri"/>
        </w:rPr>
      </w:pPr>
    </w:p>
    <w:p w14:paraId="2A6B2BC0" w14:textId="74C80162" w:rsidR="003957C7" w:rsidRDefault="008C772E" w:rsidP="008C772E">
      <w:pPr>
        <w:spacing w:line="276" w:lineRule="auto"/>
        <w:rPr>
          <w:rFonts w:ascii="Calibri" w:hAnsi="Calibri"/>
        </w:rPr>
      </w:pPr>
      <w:r w:rsidRPr="008C772E">
        <w:rPr>
          <w:rFonts w:ascii="Calibri" w:hAnsi="Calibri"/>
        </w:rPr>
        <w:t xml:space="preserve">I remember one Sunday morning before Sunday school, </w:t>
      </w:r>
      <w:r w:rsidR="003957C7">
        <w:rPr>
          <w:rFonts w:ascii="Calibri" w:hAnsi="Calibri"/>
        </w:rPr>
        <w:t xml:space="preserve">we ran </w:t>
      </w:r>
      <w:r w:rsidRPr="008C772E">
        <w:rPr>
          <w:rFonts w:ascii="Calibri" w:hAnsi="Calibri"/>
        </w:rPr>
        <w:t xml:space="preserve">16 miles. They had to carry me to church that day. It was crazy. </w:t>
      </w:r>
    </w:p>
    <w:p w14:paraId="26FF8CB4" w14:textId="77777777" w:rsidR="003957C7" w:rsidRDefault="003957C7" w:rsidP="008C772E">
      <w:pPr>
        <w:spacing w:line="276" w:lineRule="auto"/>
        <w:rPr>
          <w:rFonts w:ascii="Calibri" w:hAnsi="Calibri"/>
        </w:rPr>
      </w:pPr>
    </w:p>
    <w:p w14:paraId="42D5234C" w14:textId="6C7A32E6" w:rsidR="008C772E" w:rsidRPr="008C772E" w:rsidRDefault="008C772E" w:rsidP="008C772E">
      <w:pPr>
        <w:spacing w:line="276" w:lineRule="auto"/>
        <w:rPr>
          <w:rFonts w:ascii="Calibri" w:hAnsi="Calibri"/>
        </w:rPr>
      </w:pPr>
      <w:r w:rsidRPr="008C772E">
        <w:rPr>
          <w:rFonts w:ascii="Calibri" w:hAnsi="Calibri"/>
        </w:rPr>
        <w:t xml:space="preserve">I decided at the end of my first year of running that I'd had enough of the insanity. My college roommate who was also on the track team went on and ran all four years. He did really well, was really gifted, and had a great career as a runner. I wasn't that serious. You have no social life. You have no time to do anything else except run your brains out, eat, sleep, and go to class. That is it. </w:t>
      </w:r>
    </w:p>
    <w:p w14:paraId="05B7E3F8" w14:textId="77777777" w:rsidR="008C772E" w:rsidRPr="008C772E" w:rsidRDefault="008C772E" w:rsidP="008C772E">
      <w:pPr>
        <w:spacing w:line="276" w:lineRule="auto"/>
        <w:rPr>
          <w:rFonts w:ascii="Calibri" w:hAnsi="Calibri"/>
        </w:rPr>
      </w:pPr>
    </w:p>
    <w:p w14:paraId="7AB14DE6" w14:textId="77777777" w:rsidR="008C772E" w:rsidRPr="008C772E" w:rsidRDefault="008C772E" w:rsidP="008C772E">
      <w:pPr>
        <w:spacing w:line="276" w:lineRule="auto"/>
        <w:rPr>
          <w:rFonts w:ascii="Calibri" w:hAnsi="Calibri"/>
        </w:rPr>
      </w:pPr>
      <w:r w:rsidRPr="008C772E">
        <w:rPr>
          <w:rFonts w:ascii="Calibri" w:hAnsi="Calibri"/>
        </w:rPr>
        <w:t xml:space="preserve">Runners are crazy. Maybe that's why the Apostle Paul compares the Christian life to a race. Maybe you have to be a little bit crazy to follow Jesus. </w:t>
      </w:r>
    </w:p>
    <w:p w14:paraId="7F066238" w14:textId="77777777" w:rsidR="008C772E" w:rsidRPr="008C772E" w:rsidRDefault="008C772E" w:rsidP="008C772E">
      <w:pPr>
        <w:spacing w:line="276" w:lineRule="auto"/>
        <w:rPr>
          <w:rFonts w:ascii="Calibri" w:hAnsi="Calibri"/>
        </w:rPr>
      </w:pPr>
    </w:p>
    <w:p w14:paraId="32F2ED50" w14:textId="77777777" w:rsidR="008C772E" w:rsidRPr="008C772E" w:rsidRDefault="008C772E" w:rsidP="008C772E">
      <w:pPr>
        <w:spacing w:line="276" w:lineRule="auto"/>
        <w:rPr>
          <w:rFonts w:ascii="Calibri" w:hAnsi="Calibri"/>
        </w:rPr>
      </w:pPr>
      <w:r w:rsidRPr="008C772E">
        <w:rPr>
          <w:rFonts w:ascii="Calibri" w:hAnsi="Calibri"/>
        </w:rPr>
        <w:t xml:space="preserve">I want us to look today at 1 Corinthians 9 about this great race of faith. </w:t>
      </w:r>
    </w:p>
    <w:p w14:paraId="2C86F05A" w14:textId="77777777" w:rsidR="008C772E" w:rsidRPr="008C772E" w:rsidRDefault="008C772E" w:rsidP="008C772E">
      <w:pPr>
        <w:spacing w:line="276" w:lineRule="auto"/>
        <w:rPr>
          <w:rFonts w:ascii="Calibri" w:hAnsi="Calibri"/>
        </w:rPr>
      </w:pPr>
    </w:p>
    <w:p w14:paraId="4FBF81D0" w14:textId="77777777" w:rsidR="008C772E" w:rsidRPr="008C772E" w:rsidRDefault="008C772E" w:rsidP="008C772E">
      <w:pPr>
        <w:spacing w:line="276" w:lineRule="auto"/>
        <w:rPr>
          <w:rFonts w:ascii="Calibri" w:hAnsi="Calibri"/>
        </w:rPr>
      </w:pPr>
      <w:r w:rsidRPr="008C772E">
        <w:rPr>
          <w:rFonts w:ascii="Calibri" w:hAnsi="Calibri"/>
        </w:rPr>
        <w:t>Before we get to 1 Corinthians 9, look at 2 Timothy 4:7. The Apostle Paul said:</w:t>
      </w:r>
    </w:p>
    <w:p w14:paraId="00E3EF98" w14:textId="77777777" w:rsidR="008C772E" w:rsidRPr="008C772E" w:rsidRDefault="008C772E" w:rsidP="008C772E">
      <w:pPr>
        <w:spacing w:line="276" w:lineRule="auto"/>
        <w:rPr>
          <w:rFonts w:ascii="Calibri" w:hAnsi="Calibri"/>
        </w:rPr>
      </w:pPr>
    </w:p>
    <w:p w14:paraId="436B4454" w14:textId="77777777" w:rsidR="008C772E" w:rsidRPr="008C772E" w:rsidRDefault="008C772E" w:rsidP="008C772E">
      <w:pPr>
        <w:spacing w:line="276" w:lineRule="auto"/>
        <w:rPr>
          <w:rFonts w:ascii="Calibri" w:hAnsi="Calibri"/>
        </w:rPr>
      </w:pPr>
      <w:r w:rsidRPr="008C772E">
        <w:rPr>
          <w:rFonts w:ascii="Calibri" w:hAnsi="Calibri"/>
        </w:rPr>
        <w:t xml:space="preserve">“I have fought the fight, I have finished the race, I have kept the faith” (2 Timothy 4:7). </w:t>
      </w:r>
    </w:p>
    <w:p w14:paraId="05292782" w14:textId="77777777" w:rsidR="008C772E" w:rsidRPr="008C772E" w:rsidRDefault="008C772E" w:rsidP="008C772E">
      <w:pPr>
        <w:spacing w:line="276" w:lineRule="auto"/>
        <w:rPr>
          <w:rFonts w:ascii="Calibri" w:hAnsi="Calibri"/>
        </w:rPr>
      </w:pPr>
    </w:p>
    <w:p w14:paraId="16DD4EC4" w14:textId="77777777" w:rsidR="008C772E" w:rsidRPr="008C772E" w:rsidRDefault="008C772E" w:rsidP="008C772E">
      <w:pPr>
        <w:spacing w:line="276" w:lineRule="auto"/>
        <w:rPr>
          <w:rFonts w:ascii="Calibri" w:hAnsi="Calibri"/>
        </w:rPr>
      </w:pPr>
      <w:r w:rsidRPr="008C772E">
        <w:rPr>
          <w:rFonts w:ascii="Calibri" w:hAnsi="Calibri"/>
        </w:rPr>
        <w:t xml:space="preserve">Race and faith. Determined people learn to do at least three things. </w:t>
      </w:r>
    </w:p>
    <w:p w14:paraId="432372F2" w14:textId="77777777" w:rsidR="008C772E" w:rsidRPr="008C772E" w:rsidRDefault="008C772E" w:rsidP="008C772E">
      <w:pPr>
        <w:spacing w:line="276" w:lineRule="auto"/>
        <w:rPr>
          <w:rFonts w:ascii="Calibri" w:hAnsi="Calibri"/>
        </w:rPr>
      </w:pPr>
    </w:p>
    <w:p w14:paraId="41FD7B2A" w14:textId="77777777" w:rsidR="008C772E" w:rsidRPr="008C772E" w:rsidRDefault="008C772E" w:rsidP="008C772E">
      <w:pPr>
        <w:spacing w:line="276" w:lineRule="auto"/>
        <w:rPr>
          <w:rFonts w:ascii="Calibri" w:hAnsi="Calibri"/>
          <w:b/>
          <w:bCs/>
        </w:rPr>
      </w:pPr>
      <w:r w:rsidRPr="008C772E">
        <w:rPr>
          <w:rFonts w:ascii="Calibri" w:hAnsi="Calibri"/>
          <w:b/>
          <w:bCs/>
        </w:rPr>
        <w:t>1. Focus</w:t>
      </w:r>
    </w:p>
    <w:p w14:paraId="346ADE83" w14:textId="77777777" w:rsidR="008C772E" w:rsidRPr="008C772E" w:rsidRDefault="008C772E" w:rsidP="008C772E">
      <w:pPr>
        <w:spacing w:line="276" w:lineRule="auto"/>
        <w:rPr>
          <w:rFonts w:ascii="Calibri" w:hAnsi="Calibri"/>
        </w:rPr>
      </w:pPr>
    </w:p>
    <w:p w14:paraId="02E722C8" w14:textId="77777777" w:rsidR="008C772E" w:rsidRPr="008C772E" w:rsidRDefault="008C772E" w:rsidP="008C772E">
      <w:pPr>
        <w:spacing w:line="276" w:lineRule="auto"/>
        <w:rPr>
          <w:rFonts w:ascii="Calibri" w:hAnsi="Calibri"/>
        </w:rPr>
      </w:pPr>
      <w:r w:rsidRPr="008C772E">
        <w:rPr>
          <w:rFonts w:ascii="Calibri" w:hAnsi="Calibri"/>
        </w:rPr>
        <w:t xml:space="preserve">Determined people focus with intensity. </w:t>
      </w:r>
    </w:p>
    <w:p w14:paraId="782E084D" w14:textId="77777777" w:rsidR="008C772E" w:rsidRPr="008C772E" w:rsidRDefault="008C772E" w:rsidP="008C772E">
      <w:pPr>
        <w:spacing w:line="276" w:lineRule="auto"/>
        <w:rPr>
          <w:rFonts w:ascii="Calibri" w:hAnsi="Calibri"/>
        </w:rPr>
      </w:pPr>
    </w:p>
    <w:p w14:paraId="19017447" w14:textId="77777777" w:rsidR="008C772E" w:rsidRPr="008C772E" w:rsidRDefault="008C772E" w:rsidP="008C772E">
      <w:pPr>
        <w:spacing w:line="276" w:lineRule="auto"/>
        <w:rPr>
          <w:rFonts w:ascii="Calibri" w:hAnsi="Calibri"/>
        </w:rPr>
      </w:pPr>
      <w:r w:rsidRPr="008C772E">
        <w:rPr>
          <w:rFonts w:ascii="Calibri" w:hAnsi="Calibri"/>
        </w:rPr>
        <w:t>“Don’t you know that the runners in a stadium all race, but only one receives the prize? Run in such a way to win the prize” (1 Corinthians 9:24).</w:t>
      </w:r>
    </w:p>
    <w:p w14:paraId="67D68D66" w14:textId="77777777" w:rsidR="008C772E" w:rsidRPr="008C772E" w:rsidRDefault="008C772E" w:rsidP="008C772E">
      <w:pPr>
        <w:spacing w:line="276" w:lineRule="auto"/>
        <w:rPr>
          <w:rFonts w:ascii="Calibri" w:hAnsi="Calibri"/>
        </w:rPr>
      </w:pPr>
    </w:p>
    <w:p w14:paraId="2CFB7871" w14:textId="77777777" w:rsidR="008C772E" w:rsidRPr="008C772E" w:rsidRDefault="008C772E" w:rsidP="008C772E">
      <w:pPr>
        <w:spacing w:line="276" w:lineRule="auto"/>
        <w:rPr>
          <w:rFonts w:ascii="Calibri" w:hAnsi="Calibri"/>
        </w:rPr>
      </w:pPr>
      <w:r w:rsidRPr="008C772E">
        <w:rPr>
          <w:rFonts w:ascii="Calibri" w:hAnsi="Calibri"/>
        </w:rPr>
        <w:t xml:space="preserve">There’s only one winner. In fact, if you study the ancient Greek games, they did not have silver and bronze medals. There was one accolade. It was a wreath that was put around the neck of the champion. They didn't give out participation trophies. </w:t>
      </w:r>
    </w:p>
    <w:p w14:paraId="46486097" w14:textId="77777777" w:rsidR="008C772E" w:rsidRPr="008C772E" w:rsidRDefault="008C772E" w:rsidP="008C772E">
      <w:pPr>
        <w:spacing w:line="276" w:lineRule="auto"/>
        <w:rPr>
          <w:rFonts w:ascii="Calibri" w:hAnsi="Calibri"/>
        </w:rPr>
      </w:pPr>
    </w:p>
    <w:p w14:paraId="61AE5D04" w14:textId="37EA0BD5" w:rsidR="008C772E" w:rsidRPr="008C772E" w:rsidRDefault="008C772E" w:rsidP="008C772E">
      <w:pPr>
        <w:spacing w:line="276" w:lineRule="auto"/>
        <w:rPr>
          <w:rFonts w:ascii="Calibri" w:hAnsi="Calibri"/>
        </w:rPr>
      </w:pPr>
      <w:r w:rsidRPr="008C772E">
        <w:rPr>
          <w:rFonts w:ascii="Calibri" w:hAnsi="Calibri"/>
        </w:rPr>
        <w:t xml:space="preserve">My kids used to get those cheesy little things playing soccer. Even if the team lost every game, they got a participation trophy. I’d say, “Throw that junk away. That was a terrible season.” Participation certificates, ribbons – garbage in my mind. I want to win! Participation? Come on. </w:t>
      </w:r>
      <w:r w:rsidRPr="008C772E">
        <w:rPr>
          <w:rFonts w:ascii="Calibri" w:hAnsi="Calibri"/>
        </w:rPr>
        <w:lastRenderedPageBreak/>
        <w:t xml:space="preserve">Everybody's like, “We want to make the kids feel good.” I'm like, “Does it feel good to lose?” It feels bad. There are some times you might not want to remember that you've participated on that losing team. You want to put that out of your mind. </w:t>
      </w:r>
    </w:p>
    <w:p w14:paraId="79334C53" w14:textId="77777777" w:rsidR="008C772E" w:rsidRPr="008C772E" w:rsidRDefault="008C772E" w:rsidP="008C772E">
      <w:pPr>
        <w:spacing w:line="276" w:lineRule="auto"/>
        <w:rPr>
          <w:rFonts w:ascii="Calibri" w:hAnsi="Calibri"/>
        </w:rPr>
      </w:pPr>
    </w:p>
    <w:p w14:paraId="4003FF3E" w14:textId="77777777" w:rsidR="008C772E" w:rsidRPr="008C772E" w:rsidRDefault="008C772E" w:rsidP="008C772E">
      <w:pPr>
        <w:spacing w:line="276" w:lineRule="auto"/>
        <w:rPr>
          <w:rFonts w:ascii="Calibri" w:hAnsi="Calibri"/>
        </w:rPr>
      </w:pPr>
      <w:r w:rsidRPr="008C772E">
        <w:rPr>
          <w:rFonts w:ascii="Calibri" w:hAnsi="Calibri"/>
        </w:rPr>
        <w:t xml:space="preserve">The Apostle Paul says, “You need to run to win.” There needs to be an intensity about your faith. In heaven, God is not giving out participation ribbons. He wants runners who want to win. There's an intensity. We’ve got to be intense. </w:t>
      </w:r>
    </w:p>
    <w:p w14:paraId="7463C75C" w14:textId="77777777" w:rsidR="008C772E" w:rsidRPr="008C772E" w:rsidRDefault="008C772E" w:rsidP="008C772E">
      <w:pPr>
        <w:spacing w:line="276" w:lineRule="auto"/>
        <w:rPr>
          <w:rFonts w:ascii="Calibri" w:hAnsi="Calibri"/>
        </w:rPr>
      </w:pPr>
    </w:p>
    <w:p w14:paraId="32E40C75" w14:textId="77777777" w:rsidR="008C772E" w:rsidRPr="008C772E" w:rsidRDefault="008C772E" w:rsidP="008C772E">
      <w:pPr>
        <w:spacing w:line="276" w:lineRule="auto"/>
        <w:rPr>
          <w:rFonts w:ascii="Calibri" w:hAnsi="Calibri"/>
        </w:rPr>
      </w:pPr>
      <w:r w:rsidRPr="008C772E">
        <w:rPr>
          <w:rFonts w:ascii="Calibri" w:hAnsi="Calibri"/>
        </w:rPr>
        <w:t xml:space="preserve">We will strive many times in business. I know many of you have degrees or certifications, and you have put forth extreme effort to succeed in your career. That's good. You ought to do that. You put extra effort to succeed in your finances. You do extra things. You earn extra money. You have plans financially. You own a business, or you have a business, or whatever it may be. You put energy into your family. </w:t>
      </w:r>
    </w:p>
    <w:p w14:paraId="71BEBE0A" w14:textId="77777777" w:rsidR="008C772E" w:rsidRPr="008C772E" w:rsidRDefault="008C772E" w:rsidP="008C772E">
      <w:pPr>
        <w:spacing w:line="276" w:lineRule="auto"/>
        <w:rPr>
          <w:rFonts w:ascii="Calibri" w:hAnsi="Calibri"/>
        </w:rPr>
      </w:pPr>
    </w:p>
    <w:p w14:paraId="3D8D8829" w14:textId="77777777" w:rsidR="008C772E" w:rsidRPr="008C772E" w:rsidRDefault="008C772E" w:rsidP="008C772E">
      <w:pPr>
        <w:spacing w:line="276" w:lineRule="auto"/>
        <w:rPr>
          <w:rFonts w:ascii="Calibri" w:hAnsi="Calibri"/>
        </w:rPr>
      </w:pPr>
      <w:r w:rsidRPr="008C772E">
        <w:rPr>
          <w:rFonts w:ascii="Calibri" w:hAnsi="Calibri"/>
        </w:rPr>
        <w:t xml:space="preserve">I hope that you put intensity into your spiritual life. Too many people today think that all of our energy should go to everything else. We should do the bare minimum for God as to just not feel bad about ourselves, but to do what is minimal just to skate by. He says, “All runners run to win.” There should be an intensity. There should be a focus. There should be a commitment. There should be a desire and a passion. </w:t>
      </w:r>
    </w:p>
    <w:p w14:paraId="79AD508D" w14:textId="77777777" w:rsidR="008C772E" w:rsidRPr="008C772E" w:rsidRDefault="008C772E" w:rsidP="008C772E">
      <w:pPr>
        <w:spacing w:line="276" w:lineRule="auto"/>
        <w:rPr>
          <w:rFonts w:ascii="Calibri" w:hAnsi="Calibri"/>
        </w:rPr>
      </w:pPr>
    </w:p>
    <w:p w14:paraId="08F83241" w14:textId="77777777" w:rsidR="008C772E" w:rsidRPr="008C772E" w:rsidRDefault="008C772E" w:rsidP="008C772E">
      <w:pPr>
        <w:spacing w:line="276" w:lineRule="auto"/>
        <w:rPr>
          <w:rFonts w:ascii="Calibri" w:hAnsi="Calibri"/>
        </w:rPr>
      </w:pPr>
      <w:r w:rsidRPr="008C772E">
        <w:rPr>
          <w:rFonts w:ascii="Calibri" w:hAnsi="Calibri"/>
        </w:rPr>
        <w:t>I was thinking about the commitment that I made as a 5</w:t>
      </w:r>
      <w:r w:rsidRPr="008C772E">
        <w:rPr>
          <w:rFonts w:ascii="Calibri" w:hAnsi="Calibri"/>
          <w:vertAlign w:val="superscript"/>
        </w:rPr>
        <w:t>th</w:t>
      </w:r>
      <w:r w:rsidRPr="008C772E">
        <w:rPr>
          <w:rFonts w:ascii="Calibri" w:hAnsi="Calibri"/>
        </w:rPr>
        <w:t xml:space="preserve"> grade basketball coach. It was actually a lot bigger commitment than I thought I was making. I found myself a few weeks ago having </w:t>
      </w:r>
      <w:proofErr w:type="gramStart"/>
      <w:r w:rsidRPr="008C772E">
        <w:rPr>
          <w:rFonts w:ascii="Calibri" w:hAnsi="Calibri"/>
        </w:rPr>
        <w:t>coaches</w:t>
      </w:r>
      <w:proofErr w:type="gramEnd"/>
      <w:r w:rsidRPr="008C772E">
        <w:rPr>
          <w:rFonts w:ascii="Calibri" w:hAnsi="Calibri"/>
        </w:rPr>
        <w:t xml:space="preserve"> meetings, scouting the other teams, writing up scouting reports, putting practice plans together and preparing for games. Oh my goodness. With all that, we still lost a lot of basketball games this season. But we're trying to win. </w:t>
      </w:r>
    </w:p>
    <w:p w14:paraId="34AC92FF" w14:textId="77777777" w:rsidR="008C772E" w:rsidRPr="008C772E" w:rsidRDefault="008C772E" w:rsidP="008C772E">
      <w:pPr>
        <w:spacing w:line="276" w:lineRule="auto"/>
        <w:rPr>
          <w:rFonts w:ascii="Calibri" w:hAnsi="Calibri"/>
        </w:rPr>
      </w:pPr>
    </w:p>
    <w:p w14:paraId="5B9020FE" w14:textId="4E618B1B" w:rsidR="008C772E" w:rsidRPr="008C772E" w:rsidRDefault="008C772E" w:rsidP="008C772E">
      <w:pPr>
        <w:spacing w:line="276" w:lineRule="auto"/>
        <w:rPr>
          <w:rFonts w:ascii="Calibri" w:hAnsi="Calibri"/>
        </w:rPr>
      </w:pPr>
      <w:r w:rsidRPr="008C772E">
        <w:rPr>
          <w:rFonts w:ascii="Calibri" w:hAnsi="Calibri"/>
        </w:rPr>
        <w:t xml:space="preserve">In the Christian life, are you running to win? Are you putting forth the effort and the intensity to win the race? Here's what's beautiful to win the race. It's not you versus me or you versus somebody else on your row. It's you versus God's plan for your life. That's the course. </w:t>
      </w:r>
    </w:p>
    <w:p w14:paraId="434EA0BE" w14:textId="77777777" w:rsidR="008C772E" w:rsidRPr="008C772E" w:rsidRDefault="008C772E" w:rsidP="008C772E">
      <w:pPr>
        <w:spacing w:line="276" w:lineRule="auto"/>
        <w:rPr>
          <w:rFonts w:ascii="Calibri" w:hAnsi="Calibri"/>
        </w:rPr>
      </w:pPr>
    </w:p>
    <w:p w14:paraId="3A796527" w14:textId="77777777" w:rsidR="008C772E" w:rsidRPr="008C772E" w:rsidRDefault="008C772E" w:rsidP="008C772E">
      <w:pPr>
        <w:spacing w:line="276" w:lineRule="auto"/>
        <w:rPr>
          <w:rFonts w:ascii="Calibri" w:hAnsi="Calibri"/>
        </w:rPr>
      </w:pPr>
      <w:r w:rsidRPr="008C772E">
        <w:rPr>
          <w:rFonts w:ascii="Calibri" w:hAnsi="Calibri"/>
        </w:rPr>
        <w:t xml:space="preserve">We should never run like this </w:t>
      </w:r>
      <w:r w:rsidRPr="008C772E">
        <w:rPr>
          <w:rFonts w:ascii="Calibri" w:hAnsi="Calibri"/>
          <w:i/>
          <w:iCs/>
        </w:rPr>
        <w:t>[Pastor jogs while looking behind].</w:t>
      </w:r>
      <w:r w:rsidRPr="008C772E">
        <w:rPr>
          <w:rFonts w:ascii="Calibri" w:hAnsi="Calibri"/>
        </w:rPr>
        <w:t xml:space="preserve"> “I'm blowing that guy away.” We run like this </w:t>
      </w:r>
      <w:r w:rsidRPr="008C772E">
        <w:rPr>
          <w:rFonts w:ascii="Calibri" w:hAnsi="Calibri"/>
          <w:i/>
          <w:iCs/>
        </w:rPr>
        <w:t>[Pastor jogs with head looking forward]</w:t>
      </w:r>
      <w:r w:rsidRPr="008C772E">
        <w:rPr>
          <w:rFonts w:ascii="Calibri" w:hAnsi="Calibri"/>
        </w:rPr>
        <w:t xml:space="preserve">. We keep our eyes on Jesus, Hebrews 12 says. That's how you run with focus. You keep your eyes on Jesus. You don't get your eyes on your pain. You don't get your eyes on others. You don't get your eyes on yourself. You don't get your eyes on your past. Your eyes are on Jesus. That's how we run with intensity, focused on Jesus. </w:t>
      </w:r>
    </w:p>
    <w:p w14:paraId="5E2A519F" w14:textId="77777777" w:rsidR="008C772E" w:rsidRPr="008C772E" w:rsidRDefault="008C772E" w:rsidP="008C772E">
      <w:pPr>
        <w:spacing w:line="276" w:lineRule="auto"/>
        <w:rPr>
          <w:rFonts w:ascii="Calibri" w:hAnsi="Calibri"/>
        </w:rPr>
      </w:pPr>
    </w:p>
    <w:p w14:paraId="188A3368" w14:textId="77777777" w:rsidR="008C772E" w:rsidRPr="008C772E" w:rsidRDefault="008C772E" w:rsidP="008C772E">
      <w:pPr>
        <w:spacing w:line="276" w:lineRule="auto"/>
        <w:rPr>
          <w:rFonts w:ascii="Calibri" w:hAnsi="Calibri"/>
        </w:rPr>
      </w:pPr>
      <w:r w:rsidRPr="008C772E">
        <w:rPr>
          <w:rFonts w:ascii="Calibri" w:hAnsi="Calibri"/>
        </w:rPr>
        <w:lastRenderedPageBreak/>
        <w:t xml:space="preserve">You will never see a great runner that is running like this </w:t>
      </w:r>
      <w:r w:rsidRPr="008C772E">
        <w:rPr>
          <w:rFonts w:ascii="Calibri" w:hAnsi="Calibri"/>
          <w:i/>
          <w:iCs/>
        </w:rPr>
        <w:t>[Pastor jogs while looking behind]</w:t>
      </w:r>
      <w:r w:rsidRPr="008C772E">
        <w:rPr>
          <w:rFonts w:ascii="Calibri" w:hAnsi="Calibri"/>
        </w:rPr>
        <w:t xml:space="preserve">. Runners are looking straight ahead. Maybe that's why he used this analogy, this illustration that we run with focused intensity. We're looking at the prize. We are running. We are giving our best. </w:t>
      </w:r>
    </w:p>
    <w:p w14:paraId="08E2CCD0" w14:textId="77777777" w:rsidR="008C772E" w:rsidRPr="008C772E" w:rsidRDefault="008C772E" w:rsidP="008C772E">
      <w:pPr>
        <w:spacing w:line="276" w:lineRule="auto"/>
        <w:rPr>
          <w:rFonts w:ascii="Calibri" w:hAnsi="Calibri"/>
        </w:rPr>
      </w:pPr>
    </w:p>
    <w:p w14:paraId="7FD80B98" w14:textId="77777777" w:rsidR="008C772E" w:rsidRPr="008C772E" w:rsidRDefault="008C772E" w:rsidP="008C772E">
      <w:pPr>
        <w:spacing w:line="276" w:lineRule="auto"/>
        <w:rPr>
          <w:rFonts w:ascii="Calibri" w:hAnsi="Calibri"/>
        </w:rPr>
      </w:pPr>
      <w:r w:rsidRPr="008C772E">
        <w:rPr>
          <w:rFonts w:ascii="Calibri" w:hAnsi="Calibri"/>
        </w:rPr>
        <w:t xml:space="preserve">There’s a difference between jogging around the neighborhood and running in the Olympic Games. We are to run with intensity the race that is set before us. </w:t>
      </w:r>
    </w:p>
    <w:p w14:paraId="1E41C3BA" w14:textId="77777777" w:rsidR="008C772E" w:rsidRPr="008C772E" w:rsidRDefault="008C772E" w:rsidP="008C772E">
      <w:pPr>
        <w:spacing w:line="276" w:lineRule="auto"/>
        <w:rPr>
          <w:rFonts w:ascii="Calibri" w:hAnsi="Calibri"/>
        </w:rPr>
      </w:pPr>
    </w:p>
    <w:p w14:paraId="5BFE73A3" w14:textId="77777777" w:rsidR="008C772E" w:rsidRPr="008C772E" w:rsidRDefault="008C772E" w:rsidP="008C772E">
      <w:pPr>
        <w:spacing w:line="276" w:lineRule="auto"/>
        <w:rPr>
          <w:rFonts w:ascii="Calibri" w:hAnsi="Calibri"/>
        </w:rPr>
      </w:pPr>
      <w:r w:rsidRPr="008C772E">
        <w:rPr>
          <w:rFonts w:ascii="Calibri" w:hAnsi="Calibri"/>
        </w:rPr>
        <w:t>In 1 Corinthians 9:24 he says we ought to “run to win.” Running to win means that we ought to start well and to finish well. There are a lot of runners that start out fast that don't finish well. I've done that in races. You get swept up in those first few laps and by the end of the race, your tongue is hanging on the track and everybody's blowing by you because you didn't pace it out. A lot of people start well.</w:t>
      </w:r>
    </w:p>
    <w:p w14:paraId="4BA70F7A" w14:textId="77777777" w:rsidR="008C772E" w:rsidRPr="008C772E" w:rsidRDefault="008C772E" w:rsidP="008C772E">
      <w:pPr>
        <w:spacing w:line="276" w:lineRule="auto"/>
        <w:rPr>
          <w:rFonts w:ascii="Calibri" w:hAnsi="Calibri"/>
        </w:rPr>
      </w:pPr>
    </w:p>
    <w:p w14:paraId="63099E4C" w14:textId="77777777" w:rsidR="008C772E" w:rsidRPr="008C772E" w:rsidRDefault="008C772E" w:rsidP="008C772E">
      <w:pPr>
        <w:spacing w:line="276" w:lineRule="auto"/>
        <w:rPr>
          <w:rFonts w:ascii="Calibri" w:hAnsi="Calibri"/>
        </w:rPr>
      </w:pPr>
      <w:r w:rsidRPr="008C772E">
        <w:rPr>
          <w:rFonts w:ascii="Calibri" w:hAnsi="Calibri"/>
        </w:rPr>
        <w:t xml:space="preserve">The Apostle Paul talked about a man named Demas who was one of Paul’s close associates. He said, “Unfortunately, he has loved the world too much and he abandoned his faith.” He started well, but he didn't finish. </w:t>
      </w:r>
    </w:p>
    <w:p w14:paraId="030AC7CB" w14:textId="77777777" w:rsidR="008C772E" w:rsidRPr="008C772E" w:rsidRDefault="008C772E" w:rsidP="008C772E">
      <w:pPr>
        <w:spacing w:line="276" w:lineRule="auto"/>
        <w:rPr>
          <w:rFonts w:ascii="Calibri" w:hAnsi="Calibri"/>
        </w:rPr>
      </w:pPr>
    </w:p>
    <w:p w14:paraId="4F9F65BA" w14:textId="77777777" w:rsidR="008C772E" w:rsidRPr="008C772E" w:rsidRDefault="008C772E" w:rsidP="008C772E">
      <w:pPr>
        <w:spacing w:line="276" w:lineRule="auto"/>
        <w:rPr>
          <w:rFonts w:ascii="Calibri" w:hAnsi="Calibri"/>
        </w:rPr>
      </w:pPr>
      <w:r w:rsidRPr="008C772E">
        <w:rPr>
          <w:rFonts w:ascii="Calibri" w:hAnsi="Calibri"/>
        </w:rPr>
        <w:t>A lot of Christians today are starting, but they're not finishing. A lot of believers today are sitting in the grandstands watching everybody else run while they sit and watch. A lot of people are crawling on the track. A lot of people are loitering, if you will, on the track. God wants us to run the race that He has set before us. We want to finish.</w:t>
      </w:r>
    </w:p>
    <w:p w14:paraId="310E6624" w14:textId="77777777" w:rsidR="008C772E" w:rsidRPr="008C772E" w:rsidRDefault="008C772E" w:rsidP="008C772E">
      <w:pPr>
        <w:spacing w:line="276" w:lineRule="auto"/>
        <w:rPr>
          <w:rFonts w:ascii="Calibri" w:hAnsi="Calibri"/>
        </w:rPr>
      </w:pPr>
    </w:p>
    <w:p w14:paraId="10714E32" w14:textId="77777777" w:rsidR="008C772E" w:rsidRPr="008C772E" w:rsidRDefault="008C772E" w:rsidP="008C772E">
      <w:pPr>
        <w:spacing w:line="276" w:lineRule="auto"/>
        <w:rPr>
          <w:rFonts w:ascii="Calibri" w:hAnsi="Calibri"/>
        </w:rPr>
      </w:pPr>
      <w:r w:rsidRPr="008C772E">
        <w:rPr>
          <w:rFonts w:ascii="Calibri" w:hAnsi="Calibri"/>
        </w:rPr>
        <w:t>I hope today that you want to finish your life with integrity. You want to finish your life with virtue and with character. It's not enough to just start well. We want to finish well.</w:t>
      </w:r>
    </w:p>
    <w:p w14:paraId="65D182D8" w14:textId="77777777" w:rsidR="008C772E" w:rsidRPr="008C772E" w:rsidRDefault="008C772E" w:rsidP="008C772E">
      <w:pPr>
        <w:spacing w:line="276" w:lineRule="auto"/>
        <w:rPr>
          <w:rFonts w:ascii="Calibri" w:hAnsi="Calibri"/>
        </w:rPr>
      </w:pPr>
    </w:p>
    <w:p w14:paraId="31957887" w14:textId="77777777" w:rsidR="008C772E" w:rsidRPr="008C772E" w:rsidRDefault="008C772E" w:rsidP="008C772E">
      <w:pPr>
        <w:spacing w:line="276" w:lineRule="auto"/>
        <w:rPr>
          <w:rFonts w:ascii="Calibri" w:hAnsi="Calibri"/>
        </w:rPr>
      </w:pPr>
      <w:r w:rsidRPr="008C772E">
        <w:rPr>
          <w:rFonts w:ascii="Calibri" w:hAnsi="Calibri"/>
        </w:rPr>
        <w:t xml:space="preserve">There are some hurdles along the way. There absolutely are. Nobody is perfect. But I think perhaps the greatest measure of a person's faith is what they do when they fall down. Do they get back up and keep running, or do they lay down and quit? That will tell you a lot about somebody's focus and their intensity. </w:t>
      </w:r>
    </w:p>
    <w:p w14:paraId="4E3DA7A3" w14:textId="77777777" w:rsidR="008C772E" w:rsidRPr="008C772E" w:rsidRDefault="008C772E" w:rsidP="008C772E">
      <w:pPr>
        <w:spacing w:line="276" w:lineRule="auto"/>
        <w:rPr>
          <w:rFonts w:ascii="Calibri" w:hAnsi="Calibri"/>
        </w:rPr>
      </w:pPr>
    </w:p>
    <w:p w14:paraId="2E54F4D4" w14:textId="77777777" w:rsidR="008C772E" w:rsidRPr="008C772E" w:rsidRDefault="008C772E" w:rsidP="008C772E">
      <w:pPr>
        <w:spacing w:line="276" w:lineRule="auto"/>
        <w:rPr>
          <w:rFonts w:ascii="Calibri" w:hAnsi="Calibri"/>
        </w:rPr>
      </w:pPr>
      <w:r w:rsidRPr="008C772E">
        <w:rPr>
          <w:rFonts w:ascii="Calibri" w:hAnsi="Calibri"/>
        </w:rPr>
        <w:t xml:space="preserve">How do I run that race of faith? I have to keep my eyes on Jesus. </w:t>
      </w:r>
    </w:p>
    <w:p w14:paraId="0C412FFA" w14:textId="77777777" w:rsidR="008C772E" w:rsidRPr="008C772E" w:rsidRDefault="008C772E" w:rsidP="008C772E">
      <w:pPr>
        <w:spacing w:line="276" w:lineRule="auto"/>
        <w:rPr>
          <w:rFonts w:ascii="Calibri" w:hAnsi="Calibri"/>
        </w:rPr>
      </w:pPr>
    </w:p>
    <w:p w14:paraId="3BDA3DD2" w14:textId="77777777" w:rsidR="008C772E" w:rsidRPr="008C772E" w:rsidRDefault="008C772E" w:rsidP="008C772E">
      <w:pPr>
        <w:spacing w:line="276" w:lineRule="auto"/>
        <w:rPr>
          <w:rFonts w:ascii="Calibri" w:hAnsi="Calibri"/>
          <w:b/>
          <w:bCs/>
        </w:rPr>
      </w:pPr>
      <w:r w:rsidRPr="008C772E">
        <w:rPr>
          <w:rFonts w:ascii="Calibri" w:hAnsi="Calibri"/>
          <w:b/>
          <w:bCs/>
        </w:rPr>
        <w:t>2. Train</w:t>
      </w:r>
    </w:p>
    <w:p w14:paraId="3E827D60" w14:textId="77777777" w:rsidR="008C772E" w:rsidRPr="008C772E" w:rsidRDefault="008C772E" w:rsidP="008C772E">
      <w:pPr>
        <w:spacing w:line="276" w:lineRule="auto"/>
        <w:rPr>
          <w:rFonts w:ascii="Calibri" w:hAnsi="Calibri"/>
        </w:rPr>
      </w:pPr>
    </w:p>
    <w:p w14:paraId="2F10AEC8" w14:textId="77777777" w:rsidR="008C772E" w:rsidRPr="008C772E" w:rsidRDefault="008C772E" w:rsidP="008C772E">
      <w:pPr>
        <w:spacing w:line="276" w:lineRule="auto"/>
        <w:rPr>
          <w:rFonts w:ascii="Calibri" w:hAnsi="Calibri"/>
        </w:rPr>
      </w:pPr>
      <w:r w:rsidRPr="008C772E">
        <w:rPr>
          <w:rFonts w:ascii="Calibri" w:hAnsi="Calibri"/>
        </w:rPr>
        <w:t xml:space="preserve">I have to train with passion. </w:t>
      </w:r>
    </w:p>
    <w:p w14:paraId="2E0DFF81" w14:textId="77777777" w:rsidR="008C772E" w:rsidRPr="008C772E" w:rsidRDefault="008C772E" w:rsidP="008C772E">
      <w:pPr>
        <w:spacing w:line="276" w:lineRule="auto"/>
        <w:rPr>
          <w:rFonts w:ascii="Calibri" w:hAnsi="Calibri"/>
        </w:rPr>
      </w:pPr>
    </w:p>
    <w:p w14:paraId="6A0FD153" w14:textId="77777777" w:rsidR="008C772E" w:rsidRPr="008C772E" w:rsidRDefault="008C772E" w:rsidP="008C772E">
      <w:pPr>
        <w:spacing w:line="276" w:lineRule="auto"/>
        <w:rPr>
          <w:rFonts w:ascii="Calibri" w:hAnsi="Calibri"/>
        </w:rPr>
      </w:pPr>
      <w:r w:rsidRPr="008C772E">
        <w:rPr>
          <w:rFonts w:ascii="Calibri" w:hAnsi="Calibri"/>
        </w:rPr>
        <w:lastRenderedPageBreak/>
        <w:t>“Everyone who competes in the games goes into strict training” (1 Corinthians 9:25).</w:t>
      </w:r>
    </w:p>
    <w:p w14:paraId="7BDE58B5" w14:textId="77777777" w:rsidR="008C772E" w:rsidRPr="008C772E" w:rsidRDefault="008C772E" w:rsidP="008C772E">
      <w:pPr>
        <w:spacing w:line="276" w:lineRule="auto"/>
        <w:rPr>
          <w:rFonts w:ascii="Calibri" w:hAnsi="Calibri"/>
        </w:rPr>
      </w:pPr>
    </w:p>
    <w:p w14:paraId="1BFE05C0" w14:textId="77777777" w:rsidR="008C772E" w:rsidRPr="008C772E" w:rsidRDefault="008C772E" w:rsidP="008C772E">
      <w:pPr>
        <w:spacing w:line="276" w:lineRule="auto"/>
        <w:rPr>
          <w:rFonts w:ascii="Calibri" w:hAnsi="Calibri"/>
        </w:rPr>
      </w:pPr>
      <w:r w:rsidRPr="008C772E">
        <w:rPr>
          <w:rFonts w:ascii="Calibri" w:hAnsi="Calibri"/>
        </w:rPr>
        <w:t xml:space="preserve">There's a strictness of preparation. Everyone has to do it. The Greek runners were required to train for 10 months before they were allowed to compete. </w:t>
      </w:r>
    </w:p>
    <w:p w14:paraId="7B2F6319" w14:textId="77777777" w:rsidR="008C772E" w:rsidRPr="008C772E" w:rsidRDefault="008C772E" w:rsidP="008C772E">
      <w:pPr>
        <w:spacing w:line="276" w:lineRule="auto"/>
        <w:rPr>
          <w:rFonts w:ascii="Calibri" w:hAnsi="Calibri"/>
        </w:rPr>
      </w:pPr>
    </w:p>
    <w:p w14:paraId="63F9B9CE" w14:textId="25A072ED" w:rsidR="008C772E" w:rsidRPr="008C772E" w:rsidRDefault="008C772E" w:rsidP="008C772E">
      <w:pPr>
        <w:spacing w:line="276" w:lineRule="auto"/>
        <w:rPr>
          <w:rFonts w:ascii="Calibri" w:hAnsi="Calibri"/>
        </w:rPr>
      </w:pPr>
      <w:r w:rsidRPr="008C772E">
        <w:rPr>
          <w:rFonts w:ascii="Calibri" w:hAnsi="Calibri"/>
        </w:rPr>
        <w:t>The city of Corinth (that's the recipient of this letter) hosted the Isthmian Games, which was kind of like the Olympic Games. The same guys would run around every couple of years. When Paul is writing to the church at Quora, they’re like, “Oh yeah, we go watch the races every year.” Everybody knows what he's talking about. Everybody gets it. He says, “Just like a great athlete has to train, a great Christian, a great man or woman of God, has to train.” There's a commitment. There's a discipline. You’ve got to train hard. Athletes had to vow before Zeus that they had trained according to the rules before they were allowed to run. How about that? Before Zeus. Whoa. That's the big stuff.</w:t>
      </w:r>
    </w:p>
    <w:p w14:paraId="7E59FA42" w14:textId="77777777" w:rsidR="008C772E" w:rsidRPr="008C772E" w:rsidRDefault="008C772E" w:rsidP="008C772E">
      <w:pPr>
        <w:spacing w:line="276" w:lineRule="auto"/>
        <w:rPr>
          <w:rFonts w:ascii="Calibri" w:hAnsi="Calibri"/>
        </w:rPr>
      </w:pPr>
    </w:p>
    <w:p w14:paraId="5CE2C1CB" w14:textId="77777777" w:rsidR="008C772E" w:rsidRPr="008C772E" w:rsidRDefault="008C772E" w:rsidP="008C772E">
      <w:pPr>
        <w:spacing w:line="276" w:lineRule="auto"/>
        <w:rPr>
          <w:rFonts w:ascii="Calibri" w:hAnsi="Calibri"/>
        </w:rPr>
      </w:pPr>
      <w:r w:rsidRPr="008C772E">
        <w:rPr>
          <w:rFonts w:ascii="Calibri" w:hAnsi="Calibri"/>
        </w:rPr>
        <w:t>Training is tough. I remember when I was in the 7</w:t>
      </w:r>
      <w:r w:rsidRPr="008C772E">
        <w:rPr>
          <w:rFonts w:ascii="Calibri" w:hAnsi="Calibri"/>
          <w:vertAlign w:val="superscript"/>
        </w:rPr>
        <w:t>th</w:t>
      </w:r>
      <w:r w:rsidRPr="008C772E">
        <w:rPr>
          <w:rFonts w:ascii="Calibri" w:hAnsi="Calibri"/>
        </w:rPr>
        <w:t xml:space="preserve"> grade I was the weakest player on the team. I was bench pressing the bar plus two 5-pound little weights, one on each side. I was busting it out. One day, I was on the bench press and the coach came in. He said, “Heller put some weight on that bar.” My friends scrambled. They were like, “We’ve got to help him out.” They went over and grabbed two 25-pound weights, put it on there. They were like, “Come on. You can do it.” Everybody was getting me pumped up in the gym. (I had everybody's attention, unfortunately). Picked the thing off the bar, hit me right in the head. I refused to bench press for like 3 years after that. Afraid. Couldn't sleep at night kind of fear. It hit me in the head. I had a big knot on my head. </w:t>
      </w:r>
    </w:p>
    <w:p w14:paraId="0231607E" w14:textId="77777777" w:rsidR="008C772E" w:rsidRPr="008C772E" w:rsidRDefault="008C772E" w:rsidP="008C772E">
      <w:pPr>
        <w:spacing w:line="276" w:lineRule="auto"/>
        <w:rPr>
          <w:rFonts w:ascii="Calibri" w:hAnsi="Calibri"/>
        </w:rPr>
      </w:pPr>
    </w:p>
    <w:p w14:paraId="3B4F69C9" w14:textId="77777777" w:rsidR="008C772E" w:rsidRPr="008C772E" w:rsidRDefault="008C772E" w:rsidP="008C772E">
      <w:pPr>
        <w:spacing w:line="276" w:lineRule="auto"/>
        <w:rPr>
          <w:rFonts w:ascii="Calibri" w:hAnsi="Calibri"/>
        </w:rPr>
      </w:pPr>
      <w:r w:rsidRPr="008C772E">
        <w:rPr>
          <w:rFonts w:ascii="Calibri" w:hAnsi="Calibri"/>
        </w:rPr>
        <w:t xml:space="preserve">Probably putting 95 pounds not the smartest thing to do in that instance. But the coach said something that I think is really true. He said, “As long as you lift only what you can handle, you will never get stronger.” There's a time to intensify the training. There’s a time to step it up. There's a time to change the training. You work out one way and then you get your muscles used to that, then you switch it and you do something else. You don't do the same practice every single day. You switch it up. Sometimes you run longer distances, sometimes shorter distances. Sometimes you put heavier weights on. Sometimes you put lighter weights, but you do more reps. You change it up to get stronger. There's a strictness of the training here. </w:t>
      </w:r>
    </w:p>
    <w:p w14:paraId="709A1DB5" w14:textId="77777777" w:rsidR="008C772E" w:rsidRPr="008C772E" w:rsidRDefault="008C772E" w:rsidP="008C772E">
      <w:pPr>
        <w:spacing w:line="276" w:lineRule="auto"/>
        <w:rPr>
          <w:rFonts w:ascii="Calibri" w:hAnsi="Calibri"/>
        </w:rPr>
      </w:pPr>
    </w:p>
    <w:p w14:paraId="6372A9DB" w14:textId="77777777" w:rsidR="008C772E" w:rsidRPr="008C772E" w:rsidRDefault="008C772E" w:rsidP="008C772E">
      <w:pPr>
        <w:spacing w:line="276" w:lineRule="auto"/>
        <w:rPr>
          <w:rFonts w:ascii="Calibri" w:hAnsi="Calibri"/>
        </w:rPr>
      </w:pPr>
      <w:r w:rsidRPr="008C772E">
        <w:rPr>
          <w:rFonts w:ascii="Calibri" w:hAnsi="Calibri"/>
        </w:rPr>
        <w:t xml:space="preserve">Runners not only are properly nourished, but they have to push through the pain of their workouts. I have a friend whose name is Pastor Lon Williams. He pastors a church in Pennsylvania of all places. He qualified for the Boston Marathon the last couple of years. He had this great post on Instagram. I was really worried about his sanity. He said, “A bit slow </w:t>
      </w:r>
      <w:r w:rsidRPr="008C772E">
        <w:rPr>
          <w:rFonts w:ascii="Calibri" w:hAnsi="Calibri"/>
        </w:rPr>
        <w:lastRenderedPageBreak/>
        <w:t xml:space="preserve">going and only got in 4 miles today. I think the wind, snow, ice, and -7° temperature and -31° windchill had something to do with it.” I'm like, “Lon, take a day off!” How about this? I have a better idea. Get a treadmill. What’s wrong with a treadmill? You can speed that thing up. You can do hills, inclines. Treadmills are awesome. What is wrong with this guy? He's a runner. He's crazy. He's lost his mind. He's getting ready for the Boston Marathon. -31°. Crazy. Slipping on the ice. He's training. </w:t>
      </w:r>
    </w:p>
    <w:p w14:paraId="40EB0F33" w14:textId="77777777" w:rsidR="008C772E" w:rsidRPr="008C772E" w:rsidRDefault="008C772E" w:rsidP="008C772E">
      <w:pPr>
        <w:spacing w:line="276" w:lineRule="auto"/>
        <w:rPr>
          <w:rFonts w:ascii="Calibri" w:hAnsi="Calibri"/>
        </w:rPr>
      </w:pPr>
    </w:p>
    <w:p w14:paraId="14B2ECCC" w14:textId="77777777" w:rsidR="008C772E" w:rsidRPr="008C772E" w:rsidRDefault="008C772E" w:rsidP="008C772E">
      <w:pPr>
        <w:spacing w:line="276" w:lineRule="auto"/>
        <w:rPr>
          <w:rFonts w:ascii="Calibri" w:hAnsi="Calibri"/>
        </w:rPr>
      </w:pPr>
      <w:r w:rsidRPr="008C772E">
        <w:rPr>
          <w:rFonts w:ascii="Calibri" w:hAnsi="Calibri"/>
        </w:rPr>
        <w:t xml:space="preserve">I think I think one of my favorite memories of training when I was in high school, we ran with a teammate named Johnny Baker. He was a year younger than me. One practice we went to another school to train. The distance runners were running around this neighborhood around the school and the sprinters were running on the track. All the distance runners got finished and we went back. When we got back to our school, which is about 10 miles away, we realized that we had left Johnny, who was the slowest runner. We just left the guy. Not intentionally. The coach just drove off. We left Johnny. </w:t>
      </w:r>
    </w:p>
    <w:p w14:paraId="2F331CB6" w14:textId="77777777" w:rsidR="008C772E" w:rsidRPr="008C772E" w:rsidRDefault="008C772E" w:rsidP="008C772E">
      <w:pPr>
        <w:spacing w:line="276" w:lineRule="auto"/>
        <w:rPr>
          <w:rFonts w:ascii="Calibri" w:hAnsi="Calibri"/>
        </w:rPr>
      </w:pPr>
    </w:p>
    <w:p w14:paraId="56E13A59" w14:textId="63BC23E0" w:rsidR="008C772E" w:rsidRPr="008C772E" w:rsidRDefault="008C772E" w:rsidP="008C772E">
      <w:pPr>
        <w:spacing w:line="276" w:lineRule="auto"/>
        <w:rPr>
          <w:rFonts w:ascii="Calibri" w:hAnsi="Calibri"/>
        </w:rPr>
      </w:pPr>
      <w:r w:rsidRPr="008C772E">
        <w:rPr>
          <w:rFonts w:ascii="Calibri" w:hAnsi="Calibri"/>
        </w:rPr>
        <w:t>I found out later the next day that Johnny had run our entire workout</w:t>
      </w:r>
      <w:r w:rsidR="00B82D70">
        <w:rPr>
          <w:rFonts w:ascii="Calibri" w:hAnsi="Calibri"/>
        </w:rPr>
        <w:t>,</w:t>
      </w:r>
      <w:r w:rsidRPr="008C772E">
        <w:rPr>
          <w:rFonts w:ascii="Calibri" w:hAnsi="Calibri"/>
        </w:rPr>
        <w:t xml:space="preserve"> plus the 10 miles from the school he got left </w:t>
      </w:r>
      <w:r w:rsidR="00B82D70">
        <w:rPr>
          <w:rFonts w:ascii="Calibri" w:hAnsi="Calibri"/>
        </w:rPr>
        <w:t>a</w:t>
      </w:r>
      <w:r w:rsidRPr="008C772E">
        <w:rPr>
          <w:rFonts w:ascii="Calibri" w:hAnsi="Calibri"/>
        </w:rPr>
        <w:t>t to our school. But he ran down the tollway, for crying out loud. I don't know if Johnny had a toll tag in his back pocket or what</w:t>
      </w:r>
      <w:r w:rsidR="00B82D70">
        <w:rPr>
          <w:rFonts w:ascii="Calibri" w:hAnsi="Calibri"/>
        </w:rPr>
        <w:t>.</w:t>
      </w:r>
      <w:r w:rsidRPr="008C772E">
        <w:rPr>
          <w:rFonts w:ascii="Calibri" w:hAnsi="Calibri"/>
        </w:rPr>
        <w:t xml:space="preserve"> </w:t>
      </w:r>
      <w:proofErr w:type="gramStart"/>
      <w:r w:rsidRPr="008C772E">
        <w:rPr>
          <w:rFonts w:ascii="Calibri" w:hAnsi="Calibri"/>
        </w:rPr>
        <w:t>The</w:t>
      </w:r>
      <w:proofErr w:type="gramEnd"/>
      <w:r w:rsidRPr="008C772E">
        <w:rPr>
          <w:rFonts w:ascii="Calibri" w:hAnsi="Calibri"/>
        </w:rPr>
        <w:t xml:space="preserve"> only way he knew to get back to the school was down the tollway. There he was in a narrow, 6-lane highway jogging down. He didn't even take the service road. You're crazy. Not only are you crazy for running that distance, you're crazy that you didn't even get run over. I was just thanking God he was alive. But he didn't complain. He saw it as a way to get in a better workout. How about that? I’ll never forget that. </w:t>
      </w:r>
    </w:p>
    <w:p w14:paraId="19884612" w14:textId="77777777" w:rsidR="008C772E" w:rsidRPr="008C772E" w:rsidRDefault="008C772E" w:rsidP="008C772E">
      <w:pPr>
        <w:spacing w:line="276" w:lineRule="auto"/>
        <w:rPr>
          <w:rFonts w:ascii="Calibri" w:hAnsi="Calibri"/>
        </w:rPr>
      </w:pPr>
    </w:p>
    <w:p w14:paraId="1BF4DCEF" w14:textId="77777777" w:rsidR="008C772E" w:rsidRPr="008C772E" w:rsidRDefault="008C772E" w:rsidP="008C772E">
      <w:pPr>
        <w:spacing w:line="276" w:lineRule="auto"/>
        <w:rPr>
          <w:rFonts w:ascii="Calibri" w:hAnsi="Calibri"/>
        </w:rPr>
      </w:pPr>
      <w:r w:rsidRPr="008C772E">
        <w:rPr>
          <w:rFonts w:ascii="Calibri" w:hAnsi="Calibri"/>
        </w:rPr>
        <w:t xml:space="preserve">How can I train? We have the growth track here at the church. Our 101, 201, 301 classes are an awesome tool for you to grow spiritually. We're starting that 101 class in two weeks. Come and go through the growth track. It’s a great way to grow spiritually. </w:t>
      </w:r>
    </w:p>
    <w:p w14:paraId="1BCC7FBD" w14:textId="77777777" w:rsidR="008C772E" w:rsidRPr="008C772E" w:rsidRDefault="008C772E" w:rsidP="008C772E">
      <w:pPr>
        <w:spacing w:line="276" w:lineRule="auto"/>
        <w:rPr>
          <w:rFonts w:ascii="Calibri" w:hAnsi="Calibri"/>
        </w:rPr>
      </w:pPr>
    </w:p>
    <w:p w14:paraId="0F4D3102" w14:textId="261CCA59" w:rsidR="008C772E" w:rsidRPr="008C772E" w:rsidRDefault="008C772E" w:rsidP="008C772E">
      <w:pPr>
        <w:spacing w:line="276" w:lineRule="auto"/>
        <w:rPr>
          <w:rFonts w:ascii="Calibri" w:hAnsi="Calibri"/>
        </w:rPr>
      </w:pPr>
      <w:r w:rsidRPr="008C772E">
        <w:rPr>
          <w:rFonts w:ascii="Calibri" w:hAnsi="Calibri"/>
        </w:rPr>
        <w:t>Work on reading and applying the Bible. A lot of people read the Bible. Here's how you grow spiritually. You read the Bible and then you practice the Bible. There's a big difference. There are a lot of people who can quote verses, stories, chapters, and all this kind of stuff, but it hasn't got into their spirit. The goal of learning the Bible is that it would change the way you think. It’s that it would change your heart. It would change the way you interact with your friends and your spouse</w:t>
      </w:r>
      <w:r w:rsidR="00B82D70">
        <w:rPr>
          <w:rFonts w:ascii="Calibri" w:hAnsi="Calibri"/>
        </w:rPr>
        <w:t>,</w:t>
      </w:r>
      <w:r w:rsidRPr="008C772E">
        <w:rPr>
          <w:rFonts w:ascii="Calibri" w:hAnsi="Calibri"/>
        </w:rPr>
        <w:t xml:space="preserve"> the way you manage your finances</w:t>
      </w:r>
      <w:r w:rsidR="00B82D70">
        <w:rPr>
          <w:rFonts w:ascii="Calibri" w:hAnsi="Calibri"/>
        </w:rPr>
        <w:t>, t</w:t>
      </w:r>
      <w:r w:rsidRPr="008C772E">
        <w:rPr>
          <w:rFonts w:ascii="Calibri" w:hAnsi="Calibri"/>
        </w:rPr>
        <w:t xml:space="preserve">he way that you handle worry and stress. Get the word into your life. That's how you grow. That's how you commit yourself to this training. Prayer is a huge part of it. </w:t>
      </w:r>
    </w:p>
    <w:p w14:paraId="1F5DC7CF" w14:textId="77777777" w:rsidR="008C772E" w:rsidRPr="008C772E" w:rsidRDefault="008C772E" w:rsidP="008C772E">
      <w:pPr>
        <w:spacing w:line="276" w:lineRule="auto"/>
        <w:rPr>
          <w:rFonts w:ascii="Calibri" w:hAnsi="Calibri"/>
        </w:rPr>
      </w:pPr>
    </w:p>
    <w:p w14:paraId="6BC71EDF" w14:textId="4B12BF9C" w:rsidR="008C772E" w:rsidRPr="008C772E" w:rsidRDefault="008C772E" w:rsidP="008C772E">
      <w:pPr>
        <w:spacing w:line="276" w:lineRule="auto"/>
        <w:rPr>
          <w:rFonts w:ascii="Calibri" w:hAnsi="Calibri"/>
        </w:rPr>
      </w:pPr>
      <w:r w:rsidRPr="008C772E">
        <w:rPr>
          <w:rFonts w:ascii="Calibri" w:hAnsi="Calibri"/>
        </w:rPr>
        <w:lastRenderedPageBreak/>
        <w:t>A lot of people's prayer life is just the next five things that they need for God to do. “God, I need you to do this</w:t>
      </w:r>
      <w:r w:rsidR="0095383A">
        <w:rPr>
          <w:rFonts w:ascii="Calibri" w:hAnsi="Calibri"/>
        </w:rPr>
        <w:t xml:space="preserve"> and </w:t>
      </w:r>
      <w:r w:rsidRPr="008C772E">
        <w:rPr>
          <w:rFonts w:ascii="Calibri" w:hAnsi="Calibri"/>
        </w:rPr>
        <w:t xml:space="preserve">this.” Our prayer life would be enhanced and strengthened if we would practice praise, thanksgiving, and intercession, which is praying for others. Thanking God for what He's done, praising Him for who He is, and praying for other people as well for their needs. </w:t>
      </w:r>
    </w:p>
    <w:p w14:paraId="50F84693" w14:textId="77777777" w:rsidR="008C772E" w:rsidRPr="008C772E" w:rsidRDefault="008C772E" w:rsidP="008C772E">
      <w:pPr>
        <w:spacing w:line="276" w:lineRule="auto"/>
        <w:rPr>
          <w:rFonts w:ascii="Calibri" w:hAnsi="Calibri"/>
        </w:rPr>
      </w:pPr>
    </w:p>
    <w:p w14:paraId="5FB84F17" w14:textId="77777777" w:rsidR="008C772E" w:rsidRPr="008C772E" w:rsidRDefault="008C772E" w:rsidP="008C772E">
      <w:pPr>
        <w:spacing w:line="276" w:lineRule="auto"/>
        <w:rPr>
          <w:rFonts w:ascii="Calibri" w:hAnsi="Calibri"/>
        </w:rPr>
      </w:pPr>
      <w:r w:rsidRPr="008C772E">
        <w:rPr>
          <w:rFonts w:ascii="Calibri" w:hAnsi="Calibri"/>
        </w:rPr>
        <w:t xml:space="preserve">When we do that, here's the beautiful thing. This is not just obligation, this is opportunity. To walk with God is opportunity. Because when you do this stuff, this is not a religious burden that I'm talking about. I'm talking about finding joy. I'm talking about finding peace. I'm talking about finding power, I'm talking about finding purpose. I'm talking about having a fulfilling life. I'm talking about having the hand of God on you. That is way better than anything else. This is not just going through and feeling religious and checking off a bunch of boxes. This is opportunity. </w:t>
      </w:r>
    </w:p>
    <w:p w14:paraId="3CBF0F74" w14:textId="77777777" w:rsidR="008C772E" w:rsidRPr="008C772E" w:rsidRDefault="008C772E" w:rsidP="008C772E">
      <w:pPr>
        <w:spacing w:line="276" w:lineRule="auto"/>
        <w:rPr>
          <w:rFonts w:ascii="Calibri" w:hAnsi="Calibri"/>
        </w:rPr>
      </w:pPr>
    </w:p>
    <w:p w14:paraId="08C0B6C7" w14:textId="77777777" w:rsidR="008C772E" w:rsidRPr="008C772E" w:rsidRDefault="008C772E" w:rsidP="008C772E">
      <w:pPr>
        <w:spacing w:line="276" w:lineRule="auto"/>
        <w:rPr>
          <w:rFonts w:ascii="Calibri" w:hAnsi="Calibri"/>
        </w:rPr>
      </w:pPr>
      <w:r w:rsidRPr="008C772E">
        <w:rPr>
          <w:rFonts w:ascii="Calibri" w:hAnsi="Calibri"/>
        </w:rPr>
        <w:t xml:space="preserve">When we go into strict training, it's not to punish ourselves. We do so that we could run the race that God has set before us. God is the one who has set the course of your life. </w:t>
      </w:r>
    </w:p>
    <w:p w14:paraId="64309767" w14:textId="77777777" w:rsidR="008C772E" w:rsidRPr="008C772E" w:rsidRDefault="008C772E" w:rsidP="008C772E">
      <w:pPr>
        <w:spacing w:line="276" w:lineRule="auto"/>
        <w:rPr>
          <w:rFonts w:ascii="Calibri" w:hAnsi="Calibri"/>
        </w:rPr>
      </w:pPr>
    </w:p>
    <w:p w14:paraId="372D4394" w14:textId="77777777" w:rsidR="008C772E" w:rsidRPr="008C772E" w:rsidRDefault="008C772E" w:rsidP="008C772E">
      <w:pPr>
        <w:spacing w:line="276" w:lineRule="auto"/>
        <w:rPr>
          <w:rFonts w:ascii="Calibri" w:hAnsi="Calibri"/>
        </w:rPr>
      </w:pPr>
      <w:r w:rsidRPr="008C772E">
        <w:rPr>
          <w:rFonts w:ascii="Calibri" w:hAnsi="Calibri"/>
        </w:rPr>
        <w:t xml:space="preserve">I remember as a cross country runner that every course was different. You go to one place and it was hilly, and this way was flat, and this way you jumped over little ravines, or whatever it was. It was always different. I always loved the easier courses because you would have a better time. That makes sense. But I noticed that I never got to mark out my own course. The course was always put together by somebody else. </w:t>
      </w:r>
    </w:p>
    <w:p w14:paraId="5E865397" w14:textId="77777777" w:rsidR="008C772E" w:rsidRPr="008C772E" w:rsidRDefault="008C772E" w:rsidP="008C772E">
      <w:pPr>
        <w:spacing w:line="276" w:lineRule="auto"/>
        <w:rPr>
          <w:rFonts w:ascii="Calibri" w:hAnsi="Calibri"/>
        </w:rPr>
      </w:pPr>
    </w:p>
    <w:p w14:paraId="6241A4FD" w14:textId="77777777" w:rsidR="008C772E" w:rsidRPr="008C772E" w:rsidRDefault="008C772E" w:rsidP="008C772E">
      <w:pPr>
        <w:spacing w:line="276" w:lineRule="auto"/>
        <w:rPr>
          <w:rFonts w:ascii="Calibri" w:hAnsi="Calibri"/>
        </w:rPr>
      </w:pPr>
      <w:r w:rsidRPr="008C772E">
        <w:rPr>
          <w:rFonts w:ascii="Calibri" w:hAnsi="Calibri"/>
        </w:rPr>
        <w:t xml:space="preserve">I submit to you today, God has put together the course of your life and you don't get to pick whether it's an uphill course or a downhill course. But you do get to pick how you run the race that is set before you. God is the one who set it before us. We have to go into training. We’ve got to train. We’ve got to get stronger. We’ve got to put some weight on that bar. We’ve got to intensify it a little bit. When we do that, we’ll train with passion. </w:t>
      </w:r>
    </w:p>
    <w:p w14:paraId="0B6375A6" w14:textId="77777777" w:rsidR="008C772E" w:rsidRPr="008C772E" w:rsidRDefault="008C772E" w:rsidP="008C772E">
      <w:pPr>
        <w:spacing w:line="276" w:lineRule="auto"/>
        <w:rPr>
          <w:rFonts w:ascii="Calibri" w:hAnsi="Calibri"/>
        </w:rPr>
      </w:pPr>
    </w:p>
    <w:p w14:paraId="01A51ED3" w14:textId="77777777" w:rsidR="008C772E" w:rsidRPr="008C772E" w:rsidRDefault="008C772E" w:rsidP="008C772E">
      <w:pPr>
        <w:spacing w:line="276" w:lineRule="auto"/>
        <w:rPr>
          <w:rFonts w:ascii="Calibri" w:hAnsi="Calibri"/>
          <w:b/>
          <w:bCs/>
        </w:rPr>
      </w:pPr>
      <w:r w:rsidRPr="008C772E">
        <w:rPr>
          <w:rFonts w:ascii="Calibri" w:hAnsi="Calibri"/>
          <w:b/>
          <w:bCs/>
        </w:rPr>
        <w:t>3. Preach</w:t>
      </w:r>
    </w:p>
    <w:p w14:paraId="369C3D00" w14:textId="77777777" w:rsidR="008C772E" w:rsidRPr="008C772E" w:rsidRDefault="008C772E" w:rsidP="008C772E">
      <w:pPr>
        <w:spacing w:line="276" w:lineRule="auto"/>
        <w:rPr>
          <w:rFonts w:ascii="Calibri" w:hAnsi="Calibri"/>
        </w:rPr>
      </w:pPr>
    </w:p>
    <w:p w14:paraId="22DCF342" w14:textId="77777777" w:rsidR="008C772E" w:rsidRPr="008C772E" w:rsidRDefault="008C772E" w:rsidP="008C772E">
      <w:pPr>
        <w:spacing w:line="276" w:lineRule="auto"/>
        <w:rPr>
          <w:rFonts w:ascii="Calibri" w:hAnsi="Calibri"/>
        </w:rPr>
      </w:pPr>
      <w:r w:rsidRPr="008C772E">
        <w:rPr>
          <w:rFonts w:ascii="Calibri" w:hAnsi="Calibri"/>
        </w:rPr>
        <w:t>We’ll also preach with integrity.</w:t>
      </w:r>
    </w:p>
    <w:p w14:paraId="116CEA25" w14:textId="77777777" w:rsidR="008C772E" w:rsidRPr="008C772E" w:rsidRDefault="008C772E" w:rsidP="008C772E">
      <w:pPr>
        <w:spacing w:line="276" w:lineRule="auto"/>
        <w:rPr>
          <w:rFonts w:ascii="Calibri" w:hAnsi="Calibri"/>
        </w:rPr>
      </w:pPr>
    </w:p>
    <w:p w14:paraId="1A5F45A4" w14:textId="77777777" w:rsidR="008C772E" w:rsidRPr="008C772E" w:rsidRDefault="008C772E" w:rsidP="008C772E">
      <w:pPr>
        <w:spacing w:line="276" w:lineRule="auto"/>
        <w:rPr>
          <w:rFonts w:ascii="Calibri" w:hAnsi="Calibri"/>
        </w:rPr>
      </w:pPr>
      <w:r w:rsidRPr="008C772E">
        <w:rPr>
          <w:rFonts w:ascii="Calibri" w:hAnsi="Calibri"/>
        </w:rPr>
        <w:t>“Instead, I discipline my body and bring it under strict control, so that after preaching to others, I myself will not be disqualified” (1 Corinthians 9:27).</w:t>
      </w:r>
    </w:p>
    <w:p w14:paraId="53FF60E5" w14:textId="77777777" w:rsidR="008C772E" w:rsidRPr="008C772E" w:rsidRDefault="008C772E" w:rsidP="008C772E">
      <w:pPr>
        <w:spacing w:line="276" w:lineRule="auto"/>
        <w:rPr>
          <w:rFonts w:ascii="Calibri" w:hAnsi="Calibri"/>
        </w:rPr>
      </w:pPr>
    </w:p>
    <w:p w14:paraId="07351380" w14:textId="77777777" w:rsidR="008C772E" w:rsidRPr="008C772E" w:rsidRDefault="008C772E" w:rsidP="008C772E">
      <w:pPr>
        <w:spacing w:line="276" w:lineRule="auto"/>
        <w:rPr>
          <w:rFonts w:ascii="Calibri" w:hAnsi="Calibri"/>
        </w:rPr>
      </w:pPr>
      <w:r w:rsidRPr="008C772E">
        <w:rPr>
          <w:rFonts w:ascii="Calibri" w:hAnsi="Calibri"/>
        </w:rPr>
        <w:t xml:space="preserve">You may think, “Why would I preach with integrity? I'm not a preacher.” Did you know that that your life preaches a sermon? If you're a follower of Jesus, your life preaches a message. You </w:t>
      </w:r>
      <w:r w:rsidRPr="008C772E">
        <w:rPr>
          <w:rFonts w:ascii="Calibri" w:hAnsi="Calibri"/>
        </w:rPr>
        <w:lastRenderedPageBreak/>
        <w:t xml:space="preserve">have a message. You have a message by what you say and by what you do not say. You have a message by what you do. The Apostle Paul said, “I don't want my lifestyle choices and my lack of self-control to disqualify me from running the race that God has set before me. Don't do it.” </w:t>
      </w:r>
    </w:p>
    <w:p w14:paraId="1A39D4F8" w14:textId="77777777" w:rsidR="008C772E" w:rsidRPr="008C772E" w:rsidRDefault="008C772E" w:rsidP="008C772E">
      <w:pPr>
        <w:spacing w:line="276" w:lineRule="auto"/>
        <w:rPr>
          <w:rFonts w:ascii="Calibri" w:hAnsi="Calibri"/>
        </w:rPr>
      </w:pPr>
    </w:p>
    <w:p w14:paraId="37ABDBCD" w14:textId="294D908D" w:rsidR="008C772E" w:rsidRPr="008C772E" w:rsidRDefault="008C772E" w:rsidP="008C772E">
      <w:pPr>
        <w:spacing w:line="276" w:lineRule="auto"/>
        <w:rPr>
          <w:rFonts w:ascii="Calibri" w:hAnsi="Calibri"/>
        </w:rPr>
      </w:pPr>
      <w:r w:rsidRPr="008C772E">
        <w:rPr>
          <w:rFonts w:ascii="Calibri" w:hAnsi="Calibri"/>
        </w:rPr>
        <w:t xml:space="preserve">What is he talking about? The key word here in verse 27 is “disqualify.” That word is used often in connection with money. In the ancient world, the Greeks would print coins. They didn't have the </w:t>
      </w:r>
      <w:proofErr w:type="spellStart"/>
      <w:r w:rsidRPr="008C772E">
        <w:rPr>
          <w:rFonts w:ascii="Calibri" w:hAnsi="Calibri"/>
        </w:rPr>
        <w:t>Zelle</w:t>
      </w:r>
      <w:proofErr w:type="spellEnd"/>
      <w:r w:rsidRPr="008C772E">
        <w:rPr>
          <w:rFonts w:ascii="Calibri" w:hAnsi="Calibri"/>
        </w:rPr>
        <w:t xml:space="preserve"> app, e-wallets, debit cards, or even cash. They had coins. </w:t>
      </w:r>
    </w:p>
    <w:p w14:paraId="571C19AB" w14:textId="77777777" w:rsidR="008C772E" w:rsidRPr="008C772E" w:rsidRDefault="008C772E" w:rsidP="008C772E">
      <w:pPr>
        <w:spacing w:line="276" w:lineRule="auto"/>
        <w:rPr>
          <w:rFonts w:ascii="Calibri" w:hAnsi="Calibri"/>
        </w:rPr>
      </w:pPr>
    </w:p>
    <w:p w14:paraId="6C1198EC" w14:textId="55E5EC65" w:rsidR="008C772E" w:rsidRPr="008C772E" w:rsidRDefault="008C772E" w:rsidP="008C772E">
      <w:pPr>
        <w:spacing w:line="276" w:lineRule="auto"/>
        <w:rPr>
          <w:rFonts w:ascii="Calibri" w:hAnsi="Calibri"/>
        </w:rPr>
      </w:pPr>
      <w:r w:rsidRPr="008C772E">
        <w:rPr>
          <w:rFonts w:ascii="Calibri" w:hAnsi="Calibri"/>
        </w:rPr>
        <w:t xml:space="preserve">They had a big problem because people would get the coins and they would shave them down. If it was a silver coin, they would shave the edges down to make more coins. </w:t>
      </w:r>
      <w:r w:rsidR="0095383A">
        <w:rPr>
          <w:rFonts w:ascii="Calibri" w:hAnsi="Calibri"/>
        </w:rPr>
        <w:t>If</w:t>
      </w:r>
      <w:r w:rsidRPr="008C772E">
        <w:rPr>
          <w:rFonts w:ascii="Calibri" w:hAnsi="Calibri"/>
        </w:rPr>
        <w:t xml:space="preserve"> you were in the market and you got some coins that looked funky, you would take them to a judge and he would weigh them </w:t>
      </w:r>
      <w:r w:rsidR="0095383A">
        <w:rPr>
          <w:rFonts w:ascii="Calibri" w:hAnsi="Calibri"/>
        </w:rPr>
        <w:t>to</w:t>
      </w:r>
      <w:r w:rsidRPr="008C772E">
        <w:rPr>
          <w:rFonts w:ascii="Calibri" w:hAnsi="Calibri"/>
        </w:rPr>
        <w:t xml:space="preserve"> see if they were legitimate or not. He would qualify or disqualify that particular piece of money based on its weight and its worth. If it was unworthy, it was taken out of circulation. If it was still good, then it would be used in financial transactions. </w:t>
      </w:r>
    </w:p>
    <w:p w14:paraId="7A2493D6" w14:textId="77777777" w:rsidR="008C772E" w:rsidRPr="008C772E" w:rsidRDefault="008C772E" w:rsidP="008C772E">
      <w:pPr>
        <w:spacing w:line="276" w:lineRule="auto"/>
        <w:rPr>
          <w:rFonts w:ascii="Calibri" w:hAnsi="Calibri"/>
        </w:rPr>
      </w:pPr>
    </w:p>
    <w:p w14:paraId="68486D8E" w14:textId="77777777" w:rsidR="008C772E" w:rsidRPr="008C772E" w:rsidRDefault="008C772E" w:rsidP="008C772E">
      <w:pPr>
        <w:spacing w:line="276" w:lineRule="auto"/>
        <w:rPr>
          <w:rFonts w:ascii="Calibri" w:hAnsi="Calibri"/>
        </w:rPr>
      </w:pPr>
      <w:r w:rsidRPr="008C772E">
        <w:rPr>
          <w:rFonts w:ascii="Calibri" w:hAnsi="Calibri"/>
        </w:rPr>
        <w:t xml:space="preserve">It's that word and that concept that the apostle is talking about here. He's saying, “I don't want to be taken out of circulation. I don't want to be unusable for God because of my own choices. I don't want to disqualify myself.” This is not talking about salvation. You can't lose something you didn't earn in the first place. It's not yours to earn and it's not yours to lose. Salvation is a gift by God activated by faith. That's a whole other deal. </w:t>
      </w:r>
    </w:p>
    <w:p w14:paraId="3D9FC152" w14:textId="77777777" w:rsidR="008C772E" w:rsidRPr="008C772E" w:rsidRDefault="008C772E" w:rsidP="008C772E">
      <w:pPr>
        <w:spacing w:line="276" w:lineRule="auto"/>
        <w:rPr>
          <w:rFonts w:ascii="Calibri" w:hAnsi="Calibri"/>
        </w:rPr>
      </w:pPr>
    </w:p>
    <w:p w14:paraId="34C82D5F" w14:textId="77777777" w:rsidR="008C772E" w:rsidRPr="008C772E" w:rsidRDefault="008C772E" w:rsidP="008C772E">
      <w:pPr>
        <w:spacing w:line="276" w:lineRule="auto"/>
        <w:rPr>
          <w:rFonts w:ascii="Calibri" w:hAnsi="Calibri"/>
        </w:rPr>
      </w:pPr>
      <w:r w:rsidRPr="008C772E">
        <w:rPr>
          <w:rFonts w:ascii="Calibri" w:hAnsi="Calibri"/>
        </w:rPr>
        <w:t>1 Corinthians 9 is talking primarily about winning people to Christ actually. He says right before this particular passage:</w:t>
      </w:r>
    </w:p>
    <w:p w14:paraId="7E817365" w14:textId="77777777" w:rsidR="008C772E" w:rsidRPr="008C772E" w:rsidRDefault="008C772E" w:rsidP="008C772E">
      <w:pPr>
        <w:spacing w:line="276" w:lineRule="auto"/>
        <w:rPr>
          <w:rFonts w:ascii="Calibri" w:hAnsi="Calibri"/>
        </w:rPr>
      </w:pPr>
    </w:p>
    <w:p w14:paraId="4734DA62" w14:textId="2369D6B7" w:rsidR="008C772E" w:rsidRPr="008C772E" w:rsidRDefault="008C772E" w:rsidP="008C772E">
      <w:pPr>
        <w:spacing w:line="276" w:lineRule="auto"/>
        <w:rPr>
          <w:rFonts w:ascii="Calibri" w:hAnsi="Calibri"/>
        </w:rPr>
      </w:pPr>
      <w:r w:rsidRPr="008C772E">
        <w:rPr>
          <w:rFonts w:ascii="Calibri" w:hAnsi="Calibri"/>
        </w:rPr>
        <w:t>“I</w:t>
      </w:r>
      <w:r w:rsidR="00B46CDB">
        <w:rPr>
          <w:rFonts w:ascii="Calibri" w:hAnsi="Calibri"/>
        </w:rPr>
        <w:t xml:space="preserve"> have</w:t>
      </w:r>
      <w:r w:rsidRPr="008C772E">
        <w:rPr>
          <w:rFonts w:ascii="Calibri" w:hAnsi="Calibri"/>
        </w:rPr>
        <w:t xml:space="preserve"> become all things to all men</w:t>
      </w:r>
      <w:r w:rsidR="00B46CDB">
        <w:rPr>
          <w:rFonts w:ascii="Calibri" w:hAnsi="Calibri"/>
        </w:rPr>
        <w:t>,</w:t>
      </w:r>
      <w:r w:rsidRPr="008C772E">
        <w:rPr>
          <w:rFonts w:ascii="Calibri" w:hAnsi="Calibri"/>
        </w:rPr>
        <w:t xml:space="preserve"> that I could </w:t>
      </w:r>
      <w:r w:rsidR="00B46CDB">
        <w:rPr>
          <w:rFonts w:ascii="Calibri" w:hAnsi="Calibri"/>
        </w:rPr>
        <w:t>save</w:t>
      </w:r>
      <w:r w:rsidRPr="008C772E">
        <w:rPr>
          <w:rFonts w:ascii="Calibri" w:hAnsi="Calibri"/>
        </w:rPr>
        <w:t xml:space="preserve"> some” (1 Corinthians 9:22). </w:t>
      </w:r>
    </w:p>
    <w:p w14:paraId="51AAC2A2" w14:textId="77777777" w:rsidR="008C772E" w:rsidRPr="008C772E" w:rsidRDefault="008C772E" w:rsidP="008C772E">
      <w:pPr>
        <w:spacing w:line="276" w:lineRule="auto"/>
        <w:rPr>
          <w:rFonts w:ascii="Calibri" w:hAnsi="Calibri"/>
        </w:rPr>
      </w:pPr>
    </w:p>
    <w:p w14:paraId="1EF9A34F" w14:textId="10A44AC5" w:rsidR="008C772E" w:rsidRPr="008C772E" w:rsidRDefault="008C772E" w:rsidP="008C772E">
      <w:pPr>
        <w:spacing w:line="276" w:lineRule="auto"/>
        <w:rPr>
          <w:rFonts w:ascii="Calibri" w:hAnsi="Calibri"/>
        </w:rPr>
      </w:pPr>
      <w:r w:rsidRPr="008C772E">
        <w:rPr>
          <w:rFonts w:ascii="Calibri" w:hAnsi="Calibri"/>
        </w:rPr>
        <w:t xml:space="preserve">He's talking about leading people to Christ. He's talking about God using his life. Paul says, “I don't want to get disqualified from the plans of God because I'm hypocritical.” I preach one message and say, “I'm a follower of Jesus,” and I do something different. A lot of people think, “I don't want to be a hypocrite, so I just won't say anything. If I don't say anything then I can't be hypocritical.” But if you call on the name of Jesus, you've already made a commitment to what you say that you stand for. Again, your life communicates so many things. Whether you say things directly or indirectly or not at all, it all communicates. We don't want to be disqualified from the plans and the purposes of God by our own choices. We’ve got to keep our game together. </w:t>
      </w:r>
    </w:p>
    <w:p w14:paraId="69FADB19" w14:textId="77777777" w:rsidR="008C772E" w:rsidRPr="008C772E" w:rsidRDefault="008C772E" w:rsidP="008C772E">
      <w:pPr>
        <w:spacing w:line="276" w:lineRule="auto"/>
        <w:rPr>
          <w:rFonts w:ascii="Calibri" w:hAnsi="Calibri"/>
        </w:rPr>
      </w:pPr>
    </w:p>
    <w:p w14:paraId="57B44046" w14:textId="77777777" w:rsidR="008C772E" w:rsidRPr="008C772E" w:rsidRDefault="008C772E" w:rsidP="008C772E">
      <w:pPr>
        <w:spacing w:line="276" w:lineRule="auto"/>
        <w:rPr>
          <w:rFonts w:ascii="Calibri" w:hAnsi="Calibri"/>
        </w:rPr>
      </w:pPr>
      <w:r w:rsidRPr="008C772E">
        <w:rPr>
          <w:rFonts w:ascii="Calibri" w:hAnsi="Calibri"/>
        </w:rPr>
        <w:t>“We do it to get a crown that will last forever” (1 Corinthians 9:25).</w:t>
      </w:r>
    </w:p>
    <w:p w14:paraId="39129060" w14:textId="77777777" w:rsidR="008C772E" w:rsidRPr="008C772E" w:rsidRDefault="008C772E" w:rsidP="008C772E">
      <w:pPr>
        <w:spacing w:line="276" w:lineRule="auto"/>
        <w:rPr>
          <w:rFonts w:ascii="Calibri" w:hAnsi="Calibri"/>
        </w:rPr>
      </w:pPr>
    </w:p>
    <w:p w14:paraId="18398FA4" w14:textId="77777777" w:rsidR="008C772E" w:rsidRPr="008C772E" w:rsidRDefault="008C772E" w:rsidP="008C772E">
      <w:pPr>
        <w:spacing w:line="276" w:lineRule="auto"/>
        <w:rPr>
          <w:rFonts w:ascii="Calibri" w:hAnsi="Calibri"/>
        </w:rPr>
      </w:pPr>
      <w:r w:rsidRPr="008C772E">
        <w:rPr>
          <w:rFonts w:ascii="Calibri" w:hAnsi="Calibri"/>
        </w:rPr>
        <w:t xml:space="preserve">That’s awesome. There are rewards in heaven. </w:t>
      </w:r>
    </w:p>
    <w:p w14:paraId="7348351B" w14:textId="77777777" w:rsidR="008C772E" w:rsidRPr="008C772E" w:rsidRDefault="008C772E" w:rsidP="008C772E">
      <w:pPr>
        <w:spacing w:line="276" w:lineRule="auto"/>
        <w:rPr>
          <w:rFonts w:ascii="Calibri" w:hAnsi="Calibri"/>
        </w:rPr>
      </w:pPr>
    </w:p>
    <w:p w14:paraId="342A454B" w14:textId="343244F7" w:rsidR="008C772E" w:rsidRPr="008C772E" w:rsidRDefault="008C772E" w:rsidP="008C772E">
      <w:pPr>
        <w:spacing w:line="276" w:lineRule="auto"/>
        <w:rPr>
          <w:rFonts w:ascii="Calibri" w:hAnsi="Calibri"/>
        </w:rPr>
      </w:pPr>
      <w:r w:rsidRPr="008C772E">
        <w:rPr>
          <w:rFonts w:ascii="Calibri" w:hAnsi="Calibri"/>
        </w:rPr>
        <w:t xml:space="preserve">This is not running the race to perfection so you can get into heaven. You're never going to be a perfect runner. There is never a runner </w:t>
      </w:r>
      <w:r w:rsidR="00785900">
        <w:rPr>
          <w:rFonts w:ascii="Calibri" w:hAnsi="Calibri"/>
        </w:rPr>
        <w:t>who</w:t>
      </w:r>
      <w:r w:rsidRPr="008C772E">
        <w:rPr>
          <w:rFonts w:ascii="Calibri" w:hAnsi="Calibri"/>
        </w:rPr>
        <w:t xml:space="preserve"> doesn't fall. But let's not let that become our excuse. Let's let that be our opportunity. To run the race that God has set before us. We run to get a crown that will last forever. </w:t>
      </w:r>
    </w:p>
    <w:p w14:paraId="54B12B15" w14:textId="77777777" w:rsidR="008C772E" w:rsidRPr="008C772E" w:rsidRDefault="008C772E" w:rsidP="008C772E">
      <w:pPr>
        <w:spacing w:line="276" w:lineRule="auto"/>
        <w:rPr>
          <w:rFonts w:ascii="Calibri" w:hAnsi="Calibri"/>
        </w:rPr>
      </w:pPr>
    </w:p>
    <w:p w14:paraId="2BCEA07E" w14:textId="77777777" w:rsidR="008C772E" w:rsidRPr="008C772E" w:rsidRDefault="008C772E" w:rsidP="008C772E">
      <w:pPr>
        <w:spacing w:line="276" w:lineRule="auto"/>
        <w:rPr>
          <w:rFonts w:ascii="Calibri" w:hAnsi="Calibri"/>
        </w:rPr>
      </w:pPr>
      <w:r w:rsidRPr="008C772E">
        <w:rPr>
          <w:rFonts w:ascii="Calibri" w:hAnsi="Calibri"/>
        </w:rPr>
        <w:t xml:space="preserve">There will be rewards in heaven for faithfulness on earth. Some of you are doing some things today and you're like, “I don't know if anybody knows what I'm doing. I don't know if anybody's paying attention to this. I'm helping these people. I'm giving this. I'm doing this. Nobody knows.” But God is keeping the score. God knows every good deed and every service to humanity and every ounce of generosity. God knows all that. There will be rewards in eternity for faithfulness here on earth. God is keeping score. </w:t>
      </w:r>
    </w:p>
    <w:p w14:paraId="30EFCFC6" w14:textId="77777777" w:rsidR="008C772E" w:rsidRPr="008C772E" w:rsidRDefault="008C772E" w:rsidP="008C772E">
      <w:pPr>
        <w:spacing w:line="276" w:lineRule="auto"/>
        <w:rPr>
          <w:rFonts w:ascii="Calibri" w:hAnsi="Calibri"/>
        </w:rPr>
      </w:pPr>
    </w:p>
    <w:p w14:paraId="7B02BC23" w14:textId="77777777" w:rsidR="008C772E" w:rsidRPr="008C772E" w:rsidRDefault="008C772E" w:rsidP="008C772E">
      <w:pPr>
        <w:spacing w:line="276" w:lineRule="auto"/>
        <w:rPr>
          <w:rFonts w:ascii="Calibri" w:hAnsi="Calibri"/>
        </w:rPr>
      </w:pPr>
      <w:r w:rsidRPr="008C772E">
        <w:rPr>
          <w:rFonts w:ascii="Calibri" w:hAnsi="Calibri"/>
        </w:rPr>
        <w:t>We’re going to get all our crowns in heaven, and we're going to take them and we're going to lay them at His feet. Because He's the one who’s worthy. But we run to receive a crown that is imperishable. The crown that the runners would receive in the ancient games was like a wreath put around the runner's neck. It would quickly die and wither away within a week. It meant nothing. The apostle is talking about a crown that will last forever.</w:t>
      </w:r>
    </w:p>
    <w:p w14:paraId="32F8896B" w14:textId="77777777" w:rsidR="008C772E" w:rsidRPr="008C772E" w:rsidRDefault="008C772E" w:rsidP="008C772E">
      <w:pPr>
        <w:spacing w:line="276" w:lineRule="auto"/>
        <w:rPr>
          <w:rFonts w:ascii="Calibri" w:hAnsi="Calibri"/>
        </w:rPr>
      </w:pPr>
    </w:p>
    <w:p w14:paraId="03BCADB5" w14:textId="77777777" w:rsidR="008C772E" w:rsidRPr="008C772E" w:rsidRDefault="008C772E" w:rsidP="008C772E">
      <w:pPr>
        <w:spacing w:line="276" w:lineRule="auto"/>
        <w:rPr>
          <w:rFonts w:ascii="Calibri" w:hAnsi="Calibri"/>
        </w:rPr>
      </w:pPr>
      <w:r w:rsidRPr="008C772E">
        <w:rPr>
          <w:rFonts w:ascii="Calibri" w:hAnsi="Calibri"/>
        </w:rPr>
        <w:t xml:space="preserve">How much time are we running a race to achieve an award that will only fade away? </w:t>
      </w:r>
    </w:p>
    <w:p w14:paraId="7860B871" w14:textId="77777777" w:rsidR="008C772E" w:rsidRPr="008C772E" w:rsidRDefault="008C772E" w:rsidP="008C772E">
      <w:pPr>
        <w:spacing w:line="276" w:lineRule="auto"/>
        <w:rPr>
          <w:rFonts w:ascii="Calibri" w:hAnsi="Calibri"/>
        </w:rPr>
      </w:pPr>
    </w:p>
    <w:p w14:paraId="3190B007" w14:textId="77777777" w:rsidR="008C772E" w:rsidRPr="008C772E" w:rsidRDefault="008C772E" w:rsidP="008C772E">
      <w:pPr>
        <w:spacing w:line="276" w:lineRule="auto"/>
        <w:rPr>
          <w:rFonts w:ascii="Calibri" w:hAnsi="Calibri"/>
        </w:rPr>
      </w:pPr>
      <w:r w:rsidRPr="008C772E">
        <w:rPr>
          <w:rFonts w:ascii="Calibri" w:hAnsi="Calibri"/>
        </w:rPr>
        <w:t xml:space="preserve">One year I set the school record in the 3200-meter run. Two years later, somebody broke my record. Three years later, somebody else broke it again. A few years later, they lost the record book. I was disappointed. </w:t>
      </w:r>
    </w:p>
    <w:p w14:paraId="16BDC274" w14:textId="77777777" w:rsidR="008C772E" w:rsidRPr="008C772E" w:rsidRDefault="008C772E" w:rsidP="008C772E">
      <w:pPr>
        <w:spacing w:line="276" w:lineRule="auto"/>
        <w:rPr>
          <w:rFonts w:ascii="Calibri" w:hAnsi="Calibri"/>
        </w:rPr>
      </w:pPr>
    </w:p>
    <w:p w14:paraId="08D9A1AE" w14:textId="77777777" w:rsidR="008C772E" w:rsidRPr="008C772E" w:rsidRDefault="008C772E" w:rsidP="008C772E">
      <w:pPr>
        <w:spacing w:line="276" w:lineRule="auto"/>
        <w:rPr>
          <w:rFonts w:ascii="Calibri" w:hAnsi="Calibri"/>
        </w:rPr>
      </w:pPr>
      <w:r w:rsidRPr="008C772E">
        <w:rPr>
          <w:rFonts w:ascii="Calibri" w:hAnsi="Calibri"/>
        </w:rPr>
        <w:t>How many times are we running a race to achieve something that really didn't matter all that much in the first place?</w:t>
      </w:r>
    </w:p>
    <w:p w14:paraId="201C32E8" w14:textId="77777777" w:rsidR="008C772E" w:rsidRPr="008C772E" w:rsidRDefault="008C772E" w:rsidP="008C772E">
      <w:pPr>
        <w:spacing w:line="276" w:lineRule="auto"/>
        <w:rPr>
          <w:rFonts w:ascii="Calibri" w:hAnsi="Calibri"/>
        </w:rPr>
      </w:pPr>
    </w:p>
    <w:p w14:paraId="74D9A593" w14:textId="77777777" w:rsidR="008C772E" w:rsidRPr="008C772E" w:rsidRDefault="008C772E" w:rsidP="008C772E">
      <w:pPr>
        <w:spacing w:line="276" w:lineRule="auto"/>
        <w:rPr>
          <w:rFonts w:ascii="Calibri" w:hAnsi="Calibri"/>
        </w:rPr>
      </w:pPr>
      <w:r w:rsidRPr="008C772E">
        <w:rPr>
          <w:rFonts w:ascii="Calibri" w:hAnsi="Calibri"/>
        </w:rPr>
        <w:t xml:space="preserve">When we run for the Lord, there will be rewards in eternity. It's going to be an awesome thing. It's a crown that lasts forever. </w:t>
      </w:r>
    </w:p>
    <w:p w14:paraId="5CB1FA8D" w14:textId="77777777" w:rsidR="008C772E" w:rsidRPr="008C772E" w:rsidRDefault="008C772E" w:rsidP="008C772E">
      <w:pPr>
        <w:spacing w:line="276" w:lineRule="auto"/>
        <w:rPr>
          <w:rFonts w:ascii="Calibri" w:hAnsi="Calibri"/>
        </w:rPr>
      </w:pPr>
    </w:p>
    <w:p w14:paraId="32E5E0B2" w14:textId="4405A75B" w:rsidR="008C772E" w:rsidRPr="008C772E" w:rsidRDefault="008C772E" w:rsidP="008C772E">
      <w:pPr>
        <w:spacing w:line="276" w:lineRule="auto"/>
        <w:rPr>
          <w:rFonts w:ascii="Calibri" w:hAnsi="Calibri"/>
        </w:rPr>
      </w:pPr>
      <w:r w:rsidRPr="008C772E">
        <w:rPr>
          <w:rFonts w:ascii="Calibri" w:hAnsi="Calibri"/>
        </w:rPr>
        <w:t>What are some ways that people can disqualify themselves? How can we qualify or disqualify ourselves? I think being selfish – disqualify. If everybody at work sees us</w:t>
      </w:r>
      <w:r w:rsidR="00785900">
        <w:rPr>
          <w:rFonts w:ascii="Calibri" w:hAnsi="Calibri"/>
        </w:rPr>
        <w:t xml:space="preserve"> and t</w:t>
      </w:r>
      <w:r w:rsidRPr="008C772E">
        <w:rPr>
          <w:rFonts w:ascii="Calibri" w:hAnsi="Calibri"/>
        </w:rPr>
        <w:t xml:space="preserve">hey're like, “I was thinking about going to church. Ooh, there's that guy? I'm not going to his church.” It's not that </w:t>
      </w:r>
      <w:r w:rsidRPr="008C772E">
        <w:rPr>
          <w:rFonts w:ascii="Calibri" w:hAnsi="Calibri"/>
        </w:rPr>
        <w:lastRenderedPageBreak/>
        <w:t xml:space="preserve">God doesn't love me and it's not that God can't use me in some way, but He just can't use me as much as He would like to because I'm disqualifying myself. </w:t>
      </w:r>
    </w:p>
    <w:p w14:paraId="37E9CE9A" w14:textId="77777777" w:rsidR="008C772E" w:rsidRPr="008C772E" w:rsidRDefault="008C772E" w:rsidP="008C772E">
      <w:pPr>
        <w:spacing w:line="276" w:lineRule="auto"/>
        <w:rPr>
          <w:rFonts w:ascii="Calibri" w:hAnsi="Calibri"/>
        </w:rPr>
      </w:pPr>
    </w:p>
    <w:p w14:paraId="1FA7BDCB" w14:textId="77777777" w:rsidR="008C772E" w:rsidRPr="008C772E" w:rsidRDefault="008C772E" w:rsidP="008C772E">
      <w:pPr>
        <w:spacing w:line="276" w:lineRule="auto"/>
        <w:rPr>
          <w:rFonts w:ascii="Calibri" w:hAnsi="Calibri"/>
        </w:rPr>
      </w:pPr>
      <w:r w:rsidRPr="008C772E">
        <w:rPr>
          <w:rFonts w:ascii="Calibri" w:hAnsi="Calibri"/>
        </w:rPr>
        <w:t xml:space="preserve">What are some other ways? Things that we say, our mouth. Are things foul or are things encouraging and uplifting? I think encouragement perhaps might be the greatest way to win people to Christ. Just encourage people. Be an encourager. Be a blessing. Be pleasant to be with. Always be finding the good in people. People will come to you and say, “Hey, what is it in you?” Who is this God that you serve? What is this? We qualify. We don't want to disqualify. We want to qualify. </w:t>
      </w:r>
    </w:p>
    <w:p w14:paraId="0128D20B" w14:textId="77777777" w:rsidR="008C772E" w:rsidRPr="008C772E" w:rsidRDefault="008C772E" w:rsidP="008C772E">
      <w:pPr>
        <w:spacing w:line="276" w:lineRule="auto"/>
        <w:rPr>
          <w:rFonts w:ascii="Calibri" w:hAnsi="Calibri"/>
        </w:rPr>
      </w:pPr>
    </w:p>
    <w:p w14:paraId="160E9371" w14:textId="77777777" w:rsidR="008C772E" w:rsidRPr="008C772E" w:rsidRDefault="008C772E" w:rsidP="008C772E">
      <w:pPr>
        <w:spacing w:line="276" w:lineRule="auto"/>
        <w:rPr>
          <w:rFonts w:ascii="Calibri" w:hAnsi="Calibri"/>
        </w:rPr>
      </w:pPr>
      <w:r w:rsidRPr="008C772E">
        <w:rPr>
          <w:rFonts w:ascii="Calibri" w:hAnsi="Calibri"/>
        </w:rPr>
        <w:t xml:space="preserve">The book of Matthew says we’re to be “the salt of the earth and the light of the world.” When we're the light – qualify. When we're the salt – qualify. Showing humility when we make mistakes – qualify. That's good. There are rewards in eternity. Your life preaches that message. You qualify for God to use you more or less when you say yes to the things that honor Him. </w:t>
      </w:r>
    </w:p>
    <w:p w14:paraId="483B064E" w14:textId="77777777" w:rsidR="008C772E" w:rsidRPr="008C772E" w:rsidRDefault="008C772E" w:rsidP="008C772E">
      <w:pPr>
        <w:spacing w:line="276" w:lineRule="auto"/>
        <w:rPr>
          <w:rFonts w:ascii="Calibri" w:hAnsi="Calibri"/>
        </w:rPr>
      </w:pPr>
    </w:p>
    <w:p w14:paraId="1B6DC2C8" w14:textId="77777777" w:rsidR="008C772E" w:rsidRPr="008C772E" w:rsidRDefault="008C772E" w:rsidP="008C772E">
      <w:pPr>
        <w:spacing w:line="276" w:lineRule="auto"/>
        <w:rPr>
          <w:rFonts w:ascii="Calibri" w:hAnsi="Calibri"/>
        </w:rPr>
      </w:pPr>
      <w:r w:rsidRPr="008C772E">
        <w:rPr>
          <w:rFonts w:ascii="Calibri" w:hAnsi="Calibri"/>
        </w:rPr>
        <w:t xml:space="preserve">We have to focus with intensity. We have to train with passion. We have to preach with integrity. When we do that, we can be people of great determination. </w:t>
      </w:r>
    </w:p>
    <w:p w14:paraId="5CD625C2" w14:textId="77777777" w:rsidR="008C772E" w:rsidRPr="008C772E" w:rsidRDefault="008C772E" w:rsidP="008C772E">
      <w:pPr>
        <w:spacing w:line="276" w:lineRule="auto"/>
        <w:rPr>
          <w:rFonts w:ascii="Calibri" w:hAnsi="Calibri"/>
        </w:rPr>
      </w:pPr>
    </w:p>
    <w:p w14:paraId="4A1D861E" w14:textId="50A69426" w:rsidR="008C772E" w:rsidRPr="008C772E" w:rsidRDefault="008C772E" w:rsidP="008C772E">
      <w:pPr>
        <w:spacing w:line="276" w:lineRule="auto"/>
        <w:rPr>
          <w:rFonts w:ascii="Calibri" w:hAnsi="Calibri"/>
        </w:rPr>
      </w:pPr>
      <w:r w:rsidRPr="008C772E">
        <w:rPr>
          <w:rFonts w:ascii="Calibri" w:hAnsi="Calibri"/>
        </w:rPr>
        <w:br w:type="page"/>
      </w:r>
      <w:r w:rsidRPr="008C772E">
        <w:rPr>
          <w:rFonts w:ascii="Calibri" w:hAnsi="Calibri"/>
          <w:b/>
          <w:bCs/>
          <w:sz w:val="28"/>
          <w:szCs w:val="28"/>
          <w:u w:val="single"/>
        </w:rPr>
        <w:lastRenderedPageBreak/>
        <w:t>OUTLINE</w:t>
      </w:r>
    </w:p>
    <w:p w14:paraId="69AEF940" w14:textId="77777777" w:rsidR="008C772E" w:rsidRPr="008C772E" w:rsidRDefault="008C772E" w:rsidP="008C772E">
      <w:pPr>
        <w:spacing w:line="276" w:lineRule="auto"/>
        <w:rPr>
          <w:rFonts w:ascii="Calibri" w:hAnsi="Calibri"/>
          <w:b/>
          <w:bCs/>
          <w:u w:val="single"/>
        </w:rPr>
      </w:pPr>
    </w:p>
    <w:p w14:paraId="789CE99C" w14:textId="77777777" w:rsidR="008C772E" w:rsidRPr="008C772E" w:rsidRDefault="008C772E" w:rsidP="008C772E">
      <w:pPr>
        <w:spacing w:line="276" w:lineRule="auto"/>
        <w:rPr>
          <w:rFonts w:ascii="Calibri" w:hAnsi="Calibri"/>
          <w:i/>
          <w:iCs/>
        </w:rPr>
      </w:pPr>
      <w:r w:rsidRPr="008C772E">
        <w:rPr>
          <w:rFonts w:ascii="Calibri" w:hAnsi="Calibri"/>
          <w:i/>
          <w:iCs/>
        </w:rPr>
        <w:t>Determined people…</w:t>
      </w:r>
    </w:p>
    <w:p w14:paraId="36BAEBF3" w14:textId="77777777" w:rsidR="008C772E" w:rsidRPr="008C772E" w:rsidRDefault="008C772E" w:rsidP="008C772E">
      <w:pPr>
        <w:spacing w:line="276" w:lineRule="auto"/>
        <w:rPr>
          <w:rFonts w:ascii="Calibri" w:hAnsi="Calibri"/>
        </w:rPr>
      </w:pPr>
    </w:p>
    <w:p w14:paraId="3BFAA0DE" w14:textId="77777777" w:rsidR="008C772E" w:rsidRPr="008C772E" w:rsidRDefault="008C772E" w:rsidP="008C772E">
      <w:pPr>
        <w:spacing w:line="276" w:lineRule="auto"/>
        <w:rPr>
          <w:rFonts w:ascii="Calibri" w:hAnsi="Calibri"/>
          <w:b/>
          <w:bCs/>
        </w:rPr>
      </w:pPr>
      <w:r w:rsidRPr="008C772E">
        <w:rPr>
          <w:rFonts w:ascii="Calibri" w:hAnsi="Calibri"/>
          <w:b/>
          <w:bCs/>
        </w:rPr>
        <w:t>1. Focus</w:t>
      </w:r>
    </w:p>
    <w:p w14:paraId="18FA4B74" w14:textId="77777777" w:rsidR="008C772E" w:rsidRPr="008C772E" w:rsidRDefault="008C772E" w:rsidP="008C772E">
      <w:pPr>
        <w:spacing w:line="276" w:lineRule="auto"/>
        <w:rPr>
          <w:rFonts w:ascii="Calibri" w:hAnsi="Calibri"/>
        </w:rPr>
      </w:pPr>
    </w:p>
    <w:p w14:paraId="552D5CB5" w14:textId="77777777" w:rsidR="008C772E" w:rsidRPr="008C772E" w:rsidRDefault="008C772E" w:rsidP="008C772E">
      <w:pPr>
        <w:spacing w:line="276" w:lineRule="auto"/>
        <w:rPr>
          <w:rFonts w:ascii="Calibri" w:hAnsi="Calibri"/>
        </w:rPr>
      </w:pPr>
      <w:r w:rsidRPr="008C772E">
        <w:rPr>
          <w:rFonts w:ascii="Calibri" w:hAnsi="Calibri"/>
        </w:rPr>
        <w:t>“Don’t you know that the runners in a stadium all race, but only one receives the prize? Run in such a way to win the prize.”</w:t>
      </w:r>
    </w:p>
    <w:p w14:paraId="484A751A" w14:textId="77777777" w:rsidR="008C772E" w:rsidRPr="008C772E" w:rsidRDefault="008C772E" w:rsidP="008C772E">
      <w:pPr>
        <w:spacing w:line="276" w:lineRule="auto"/>
        <w:rPr>
          <w:rFonts w:ascii="Calibri" w:hAnsi="Calibri"/>
        </w:rPr>
      </w:pPr>
      <w:r w:rsidRPr="008C772E">
        <w:rPr>
          <w:rFonts w:ascii="Calibri" w:hAnsi="Calibri"/>
        </w:rPr>
        <w:t>1 Corinthians 9:24 (CSB)</w:t>
      </w:r>
    </w:p>
    <w:p w14:paraId="6B7B4F1E" w14:textId="77777777" w:rsidR="008C772E" w:rsidRPr="008C772E" w:rsidRDefault="008C772E" w:rsidP="008C772E">
      <w:pPr>
        <w:spacing w:line="276" w:lineRule="auto"/>
        <w:rPr>
          <w:rFonts w:ascii="Calibri" w:hAnsi="Calibri"/>
        </w:rPr>
      </w:pPr>
    </w:p>
    <w:p w14:paraId="74972895" w14:textId="77777777" w:rsidR="008C772E" w:rsidRPr="008C772E" w:rsidRDefault="008C772E" w:rsidP="008C772E">
      <w:pPr>
        <w:spacing w:line="276" w:lineRule="auto"/>
        <w:rPr>
          <w:rFonts w:ascii="Calibri" w:hAnsi="Calibri"/>
          <w:b/>
          <w:bCs/>
        </w:rPr>
      </w:pPr>
      <w:r w:rsidRPr="008C772E">
        <w:rPr>
          <w:rFonts w:ascii="Calibri" w:hAnsi="Calibri"/>
          <w:b/>
          <w:bCs/>
        </w:rPr>
        <w:t>2. Train</w:t>
      </w:r>
    </w:p>
    <w:p w14:paraId="65FCD18A" w14:textId="77777777" w:rsidR="008C772E" w:rsidRPr="008C772E" w:rsidRDefault="008C772E" w:rsidP="008C772E">
      <w:pPr>
        <w:spacing w:line="276" w:lineRule="auto"/>
        <w:rPr>
          <w:rFonts w:ascii="Calibri" w:hAnsi="Calibri"/>
        </w:rPr>
      </w:pPr>
    </w:p>
    <w:p w14:paraId="2EFF8D40" w14:textId="77777777" w:rsidR="008C772E" w:rsidRPr="008C772E" w:rsidRDefault="008C772E" w:rsidP="008C772E">
      <w:pPr>
        <w:spacing w:line="276" w:lineRule="auto"/>
        <w:rPr>
          <w:rFonts w:ascii="Calibri" w:hAnsi="Calibri"/>
        </w:rPr>
      </w:pPr>
      <w:r w:rsidRPr="008C772E">
        <w:rPr>
          <w:rFonts w:ascii="Calibri" w:hAnsi="Calibri"/>
        </w:rPr>
        <w:t>“Everyone who competes in the games goes into strict training.”</w:t>
      </w:r>
    </w:p>
    <w:p w14:paraId="1CDA9C3B" w14:textId="77777777" w:rsidR="008C772E" w:rsidRPr="008C772E" w:rsidRDefault="008C772E" w:rsidP="008C772E">
      <w:pPr>
        <w:spacing w:line="276" w:lineRule="auto"/>
        <w:rPr>
          <w:rFonts w:ascii="Calibri" w:hAnsi="Calibri"/>
        </w:rPr>
      </w:pPr>
      <w:r w:rsidRPr="008C772E">
        <w:rPr>
          <w:rFonts w:ascii="Calibri" w:hAnsi="Calibri"/>
        </w:rPr>
        <w:t>1 Corinthians 9:25 (NIV)</w:t>
      </w:r>
    </w:p>
    <w:p w14:paraId="09A83DF5" w14:textId="77777777" w:rsidR="008C772E" w:rsidRPr="008C772E" w:rsidRDefault="008C772E" w:rsidP="008C772E">
      <w:pPr>
        <w:spacing w:line="276" w:lineRule="auto"/>
        <w:rPr>
          <w:rFonts w:ascii="Calibri" w:hAnsi="Calibri"/>
        </w:rPr>
      </w:pPr>
    </w:p>
    <w:p w14:paraId="165D8E2A" w14:textId="77777777" w:rsidR="008C772E" w:rsidRPr="008C772E" w:rsidRDefault="008C772E" w:rsidP="008C772E">
      <w:pPr>
        <w:spacing w:line="276" w:lineRule="auto"/>
        <w:rPr>
          <w:rFonts w:ascii="Calibri" w:hAnsi="Calibri"/>
          <w:b/>
          <w:bCs/>
        </w:rPr>
      </w:pPr>
      <w:r w:rsidRPr="008C772E">
        <w:rPr>
          <w:rFonts w:ascii="Calibri" w:hAnsi="Calibri"/>
          <w:b/>
          <w:bCs/>
        </w:rPr>
        <w:t>3. Preach</w:t>
      </w:r>
    </w:p>
    <w:p w14:paraId="1E23908A" w14:textId="77777777" w:rsidR="008C772E" w:rsidRPr="008C772E" w:rsidRDefault="008C772E" w:rsidP="008C772E">
      <w:pPr>
        <w:spacing w:line="276" w:lineRule="auto"/>
        <w:rPr>
          <w:rFonts w:ascii="Calibri" w:hAnsi="Calibri"/>
        </w:rPr>
      </w:pPr>
    </w:p>
    <w:p w14:paraId="556CC936" w14:textId="77777777" w:rsidR="008C772E" w:rsidRPr="008C772E" w:rsidRDefault="008C772E" w:rsidP="008C772E">
      <w:pPr>
        <w:spacing w:line="276" w:lineRule="auto"/>
        <w:rPr>
          <w:rFonts w:ascii="Calibri" w:hAnsi="Calibri"/>
        </w:rPr>
      </w:pPr>
      <w:r w:rsidRPr="008C772E">
        <w:rPr>
          <w:rFonts w:ascii="Calibri" w:hAnsi="Calibri"/>
        </w:rPr>
        <w:t>“Instead, I discipline my body and bring it under strict control, so that after preaching to others, I myself will not be disqualified.”</w:t>
      </w:r>
    </w:p>
    <w:p w14:paraId="496FF69B" w14:textId="77777777" w:rsidR="008C772E" w:rsidRPr="008C772E" w:rsidRDefault="008C772E" w:rsidP="008C772E">
      <w:pPr>
        <w:spacing w:line="276" w:lineRule="auto"/>
        <w:rPr>
          <w:rFonts w:ascii="Calibri" w:hAnsi="Calibri"/>
        </w:rPr>
      </w:pPr>
      <w:r w:rsidRPr="008C772E">
        <w:rPr>
          <w:rFonts w:ascii="Calibri" w:hAnsi="Calibri"/>
        </w:rPr>
        <w:t>1 Corinthians 9:27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3466" w14:textId="77777777" w:rsidR="00F93BCA" w:rsidRDefault="00F93BCA">
      <w:r>
        <w:separator/>
      </w:r>
    </w:p>
  </w:endnote>
  <w:endnote w:type="continuationSeparator" w:id="0">
    <w:p w14:paraId="20517FB9" w14:textId="77777777" w:rsidR="00F93BCA" w:rsidRDefault="00F93BCA">
      <w:r>
        <w:continuationSeparator/>
      </w:r>
    </w:p>
  </w:endnote>
  <w:endnote w:type="continuationNotice" w:id="1">
    <w:p w14:paraId="4486FF48" w14:textId="77777777" w:rsidR="00F93BCA" w:rsidRDefault="00F93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4F2C" w14:textId="77777777" w:rsidR="003957C7" w:rsidRDefault="00395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953C1A4" w:rsidR="000D064C" w:rsidRPr="00E001F4" w:rsidRDefault="00A11D21" w:rsidP="00A11D21">
    <w:pPr>
      <w:pStyle w:val="Footer"/>
      <w:rPr>
        <w:rFonts w:ascii="Calibri" w:hAnsi="Calibri"/>
      </w:rPr>
    </w:pPr>
    <w:r>
      <w:rPr>
        <w:rFonts w:ascii="Calibri" w:hAnsi="Calibri"/>
        <w:b/>
        <w:bCs/>
      </w:rPr>
      <w:tab/>
    </w:r>
    <w:r w:rsidR="008156E6">
      <w:rPr>
        <w:rFonts w:ascii="Calibri" w:hAnsi="Calibri"/>
        <w:b/>
        <w:bCs/>
      </w:rPr>
      <w:t>Boot Camp</w:t>
    </w:r>
    <w:r w:rsidR="000D064C" w:rsidRPr="00E001F4">
      <w:rPr>
        <w:rFonts w:ascii="Calibri" w:hAnsi="Calibri"/>
        <w:b/>
        <w:bCs/>
      </w:rPr>
      <w:t>—</w:t>
    </w:r>
    <w:r w:rsidR="008C772E">
      <w:rPr>
        <w:rFonts w:ascii="Calibri" w:hAnsi="Calibri"/>
        <w:b/>
        <w:bCs/>
      </w:rPr>
      <w:t>Determination</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A39B8" w14:textId="77777777" w:rsidR="003957C7" w:rsidRDefault="00395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B6ED" w14:textId="77777777" w:rsidR="00F93BCA" w:rsidRDefault="00F93BCA">
      <w:r>
        <w:separator/>
      </w:r>
    </w:p>
  </w:footnote>
  <w:footnote w:type="continuationSeparator" w:id="0">
    <w:p w14:paraId="60273596" w14:textId="77777777" w:rsidR="00F93BCA" w:rsidRDefault="00F93BCA">
      <w:r>
        <w:continuationSeparator/>
      </w:r>
    </w:p>
  </w:footnote>
  <w:footnote w:type="continuationNotice" w:id="1">
    <w:p w14:paraId="34502D06" w14:textId="77777777" w:rsidR="00F93BCA" w:rsidRDefault="00F93B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15507"/>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3B25"/>
    <w:rsid w:val="00115B54"/>
    <w:rsid w:val="001307E2"/>
    <w:rsid w:val="00132B2D"/>
    <w:rsid w:val="00134671"/>
    <w:rsid w:val="00135D5D"/>
    <w:rsid w:val="00144288"/>
    <w:rsid w:val="001461B1"/>
    <w:rsid w:val="001822A0"/>
    <w:rsid w:val="00185CA0"/>
    <w:rsid w:val="001903F1"/>
    <w:rsid w:val="00192007"/>
    <w:rsid w:val="001A2F4C"/>
    <w:rsid w:val="001A3BD3"/>
    <w:rsid w:val="001A4038"/>
    <w:rsid w:val="001C6DAF"/>
    <w:rsid w:val="001E3993"/>
    <w:rsid w:val="001F2E97"/>
    <w:rsid w:val="001F736C"/>
    <w:rsid w:val="002252B6"/>
    <w:rsid w:val="002255D9"/>
    <w:rsid w:val="00236AB3"/>
    <w:rsid w:val="00255946"/>
    <w:rsid w:val="00274BB9"/>
    <w:rsid w:val="0028034F"/>
    <w:rsid w:val="00285843"/>
    <w:rsid w:val="00290511"/>
    <w:rsid w:val="002A0C34"/>
    <w:rsid w:val="002A27F0"/>
    <w:rsid w:val="002B4413"/>
    <w:rsid w:val="002B71A4"/>
    <w:rsid w:val="002B7D3B"/>
    <w:rsid w:val="002B7DA4"/>
    <w:rsid w:val="002C6F20"/>
    <w:rsid w:val="002D3E02"/>
    <w:rsid w:val="002D6FF3"/>
    <w:rsid w:val="002E1AD4"/>
    <w:rsid w:val="002F3A62"/>
    <w:rsid w:val="002F6231"/>
    <w:rsid w:val="00313F0F"/>
    <w:rsid w:val="00322943"/>
    <w:rsid w:val="0032318C"/>
    <w:rsid w:val="003259AC"/>
    <w:rsid w:val="00327235"/>
    <w:rsid w:val="003351DD"/>
    <w:rsid w:val="003360D2"/>
    <w:rsid w:val="0034188B"/>
    <w:rsid w:val="00346C31"/>
    <w:rsid w:val="003749C4"/>
    <w:rsid w:val="00386B56"/>
    <w:rsid w:val="00394E73"/>
    <w:rsid w:val="003957C7"/>
    <w:rsid w:val="00397EA2"/>
    <w:rsid w:val="003A53CB"/>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849AB"/>
    <w:rsid w:val="00494014"/>
    <w:rsid w:val="0049613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539E2"/>
    <w:rsid w:val="006652C7"/>
    <w:rsid w:val="006666D7"/>
    <w:rsid w:val="00672F9E"/>
    <w:rsid w:val="00676E96"/>
    <w:rsid w:val="006961CB"/>
    <w:rsid w:val="006A24A7"/>
    <w:rsid w:val="006A6FCB"/>
    <w:rsid w:val="006B7862"/>
    <w:rsid w:val="006C4559"/>
    <w:rsid w:val="006C4C2D"/>
    <w:rsid w:val="006D24DF"/>
    <w:rsid w:val="006D3136"/>
    <w:rsid w:val="006D3F80"/>
    <w:rsid w:val="006D5364"/>
    <w:rsid w:val="006E4F39"/>
    <w:rsid w:val="006E77E6"/>
    <w:rsid w:val="00702914"/>
    <w:rsid w:val="00723199"/>
    <w:rsid w:val="007630E7"/>
    <w:rsid w:val="00785900"/>
    <w:rsid w:val="00791189"/>
    <w:rsid w:val="00795E2F"/>
    <w:rsid w:val="007960BA"/>
    <w:rsid w:val="007A6325"/>
    <w:rsid w:val="007B09DF"/>
    <w:rsid w:val="007C5C95"/>
    <w:rsid w:val="007E035B"/>
    <w:rsid w:val="007E1319"/>
    <w:rsid w:val="007F5E3F"/>
    <w:rsid w:val="008073BF"/>
    <w:rsid w:val="008156E6"/>
    <w:rsid w:val="008356BD"/>
    <w:rsid w:val="0084063F"/>
    <w:rsid w:val="00861BBA"/>
    <w:rsid w:val="00866B7A"/>
    <w:rsid w:val="00870C4A"/>
    <w:rsid w:val="00872B1A"/>
    <w:rsid w:val="00873D30"/>
    <w:rsid w:val="00881A09"/>
    <w:rsid w:val="00890144"/>
    <w:rsid w:val="00894E92"/>
    <w:rsid w:val="00895E2E"/>
    <w:rsid w:val="008B653B"/>
    <w:rsid w:val="008C653F"/>
    <w:rsid w:val="008C772E"/>
    <w:rsid w:val="008D3643"/>
    <w:rsid w:val="00901AEE"/>
    <w:rsid w:val="00907C7C"/>
    <w:rsid w:val="0091120A"/>
    <w:rsid w:val="00911AC1"/>
    <w:rsid w:val="00915AB5"/>
    <w:rsid w:val="009175B4"/>
    <w:rsid w:val="00923C10"/>
    <w:rsid w:val="00937628"/>
    <w:rsid w:val="009417A7"/>
    <w:rsid w:val="00946E81"/>
    <w:rsid w:val="00950138"/>
    <w:rsid w:val="00951E3F"/>
    <w:rsid w:val="0095383A"/>
    <w:rsid w:val="00956D2C"/>
    <w:rsid w:val="009605CE"/>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5CDE"/>
    <w:rsid w:val="00A327D5"/>
    <w:rsid w:val="00A43A90"/>
    <w:rsid w:val="00A45FEC"/>
    <w:rsid w:val="00A51274"/>
    <w:rsid w:val="00A51B63"/>
    <w:rsid w:val="00A64FC4"/>
    <w:rsid w:val="00A770CD"/>
    <w:rsid w:val="00A83591"/>
    <w:rsid w:val="00A84570"/>
    <w:rsid w:val="00A93495"/>
    <w:rsid w:val="00AA5ED6"/>
    <w:rsid w:val="00AB12C5"/>
    <w:rsid w:val="00AC1B83"/>
    <w:rsid w:val="00AF468A"/>
    <w:rsid w:val="00B03B8B"/>
    <w:rsid w:val="00B10327"/>
    <w:rsid w:val="00B158DB"/>
    <w:rsid w:val="00B3092B"/>
    <w:rsid w:val="00B40364"/>
    <w:rsid w:val="00B46CDB"/>
    <w:rsid w:val="00B47A64"/>
    <w:rsid w:val="00B56A4D"/>
    <w:rsid w:val="00B604D0"/>
    <w:rsid w:val="00B82D70"/>
    <w:rsid w:val="00B92770"/>
    <w:rsid w:val="00B940D4"/>
    <w:rsid w:val="00BA7A74"/>
    <w:rsid w:val="00BC10B4"/>
    <w:rsid w:val="00BD145D"/>
    <w:rsid w:val="00BD21E1"/>
    <w:rsid w:val="00BD63AF"/>
    <w:rsid w:val="00BE35BE"/>
    <w:rsid w:val="00BF7F06"/>
    <w:rsid w:val="00C01D01"/>
    <w:rsid w:val="00C051F5"/>
    <w:rsid w:val="00C133CA"/>
    <w:rsid w:val="00C21AF8"/>
    <w:rsid w:val="00C251B8"/>
    <w:rsid w:val="00C35CE9"/>
    <w:rsid w:val="00C64E5E"/>
    <w:rsid w:val="00C67DA9"/>
    <w:rsid w:val="00C80B1C"/>
    <w:rsid w:val="00C86674"/>
    <w:rsid w:val="00CB2F64"/>
    <w:rsid w:val="00CC7FC1"/>
    <w:rsid w:val="00CD108B"/>
    <w:rsid w:val="00CD6299"/>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F1491"/>
    <w:rsid w:val="00EF1DC2"/>
    <w:rsid w:val="00F07ABA"/>
    <w:rsid w:val="00F110E3"/>
    <w:rsid w:val="00F152F0"/>
    <w:rsid w:val="00F31C1D"/>
    <w:rsid w:val="00F31FAF"/>
    <w:rsid w:val="00F3234E"/>
    <w:rsid w:val="00F36CB1"/>
    <w:rsid w:val="00F37FD7"/>
    <w:rsid w:val="00F417EF"/>
    <w:rsid w:val="00F47752"/>
    <w:rsid w:val="00F81C0F"/>
    <w:rsid w:val="00F9296D"/>
    <w:rsid w:val="00F93BCA"/>
    <w:rsid w:val="00FA4B6D"/>
    <w:rsid w:val="00FB282C"/>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21</TotalTime>
  <Pages>11</Pages>
  <Words>4378</Words>
  <Characters>19091</Characters>
  <Application>Microsoft Office Word</Application>
  <DocSecurity>0</DocSecurity>
  <Lines>397</Lines>
  <Paragraphs>121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23348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Fiona Martinek</cp:lastModifiedBy>
  <cp:revision>8</cp:revision>
  <cp:lastPrinted>2022-12-07T18:00:00Z</cp:lastPrinted>
  <dcterms:created xsi:type="dcterms:W3CDTF">2023-06-13T00:15:00Z</dcterms:created>
  <dcterms:modified xsi:type="dcterms:W3CDTF">2023-06-13T14:53:00Z</dcterms:modified>
  <cp:category/>
</cp:coreProperties>
</file>